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8CEB" w14:textId="12EBCD1E" w:rsidR="00147598" w:rsidRPr="00C521D5" w:rsidRDefault="00000000">
      <w:pPr>
        <w:pStyle w:val="Titel"/>
        <w:rPr>
          <w:lang w:val="nl-BE"/>
        </w:rPr>
      </w:pPr>
      <w:r w:rsidRPr="00C521D5">
        <w:rPr>
          <w:lang w:val="nl-BE"/>
        </w:rPr>
        <w:t xml:space="preserve">Actualiteitsportfolio Economie – Evaluatiepakket </w:t>
      </w:r>
    </w:p>
    <w:p w14:paraId="0492CB0C" w14:textId="77777777" w:rsidR="00147598" w:rsidRPr="00C521D5" w:rsidRDefault="00000000">
      <w:pPr>
        <w:rPr>
          <w:lang w:val="nl-BE"/>
        </w:rPr>
      </w:pPr>
      <w:r w:rsidRPr="00C521D5">
        <w:rPr>
          <w:lang w:val="nl-BE"/>
        </w:rPr>
        <w:t>Dit document bevat:</w:t>
      </w:r>
      <w:r w:rsidRPr="00C521D5">
        <w:rPr>
          <w:lang w:val="nl-BE"/>
        </w:rPr>
        <w:br/>
        <w:t xml:space="preserve">1. </w:t>
      </w:r>
      <w:proofErr w:type="spellStart"/>
      <w:r w:rsidRPr="00C521D5">
        <w:rPr>
          <w:lang w:val="nl-BE"/>
        </w:rPr>
        <w:t>Evaluatierubric</w:t>
      </w:r>
      <w:proofErr w:type="spellEnd"/>
      <w:r w:rsidRPr="00C521D5">
        <w:rPr>
          <w:lang w:val="nl-BE"/>
        </w:rPr>
        <w:t xml:space="preserve"> (leerkracht)</w:t>
      </w:r>
      <w:r w:rsidRPr="00C521D5">
        <w:rPr>
          <w:lang w:val="nl-BE"/>
        </w:rPr>
        <w:br/>
        <w:t>2. Zelfevaluatiefiche (leerling)</w:t>
      </w:r>
      <w:r w:rsidRPr="00C521D5">
        <w:rPr>
          <w:lang w:val="nl-BE"/>
        </w:rPr>
        <w:br/>
        <w:t>3. Leerkrachtenfeedbackfiche</w:t>
      </w:r>
    </w:p>
    <w:p w14:paraId="0E843D44" w14:textId="77777777" w:rsidR="00147598" w:rsidRDefault="00000000">
      <w:pPr>
        <w:pStyle w:val="Kop1"/>
        <w:rPr>
          <w:lang w:val="nl-BE"/>
        </w:rPr>
      </w:pPr>
      <w:r w:rsidRPr="00C521D5">
        <w:rPr>
          <w:lang w:val="nl-BE"/>
        </w:rPr>
        <w:t xml:space="preserve">1. </w:t>
      </w:r>
      <w:proofErr w:type="spellStart"/>
      <w:r w:rsidRPr="00C521D5">
        <w:rPr>
          <w:lang w:val="nl-BE"/>
        </w:rPr>
        <w:t>Evaluatierubric</w:t>
      </w:r>
      <w:proofErr w:type="spellEnd"/>
      <w:r w:rsidRPr="00C521D5">
        <w:rPr>
          <w:lang w:val="nl-BE"/>
        </w:rPr>
        <w:t xml:space="preserve"> (/20)</w:t>
      </w:r>
    </w:p>
    <w:p w14:paraId="70B85BC8" w14:textId="77777777" w:rsidR="00C521D5" w:rsidRDefault="00C521D5" w:rsidP="00C521D5">
      <w:pPr>
        <w:rPr>
          <w:lang w:val="nl-BE"/>
        </w:rPr>
      </w:pPr>
    </w:p>
    <w:p w14:paraId="4727023C" w14:textId="77777777" w:rsidR="00C521D5" w:rsidRDefault="00C521D5" w:rsidP="00C521D5">
      <w:pPr>
        <w:rPr>
          <w:lang w:val="nl-BE"/>
        </w:rPr>
        <w:sectPr w:rsidR="00C521D5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8"/>
        <w:gridCol w:w="2696"/>
        <w:gridCol w:w="2326"/>
        <w:gridCol w:w="2275"/>
        <w:gridCol w:w="3715"/>
      </w:tblGrid>
      <w:tr w:rsidR="00342C00" w:rsidRPr="00F35B22" w14:paraId="21F51231" w14:textId="77777777" w:rsidTr="00C521D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5DE2B0" w14:textId="77777777" w:rsidR="00C521D5" w:rsidRPr="00F35B22" w:rsidRDefault="00C521D5" w:rsidP="00C521D5">
            <w:pPr>
              <w:spacing w:after="160" w:line="278" w:lineRule="auto"/>
              <w:jc w:val="center"/>
              <w:rPr>
                <w:b/>
                <w:bCs/>
              </w:rPr>
            </w:pPr>
            <w:r w:rsidRPr="00F35B22">
              <w:rPr>
                <w:b/>
                <w:bCs/>
              </w:rPr>
              <w:lastRenderedPageBreak/>
              <w:t>Criteria</w:t>
            </w:r>
          </w:p>
        </w:tc>
        <w:tc>
          <w:tcPr>
            <w:tcW w:w="0" w:type="auto"/>
            <w:vAlign w:val="center"/>
            <w:hideMark/>
          </w:tcPr>
          <w:p w14:paraId="62CE5054" w14:textId="0D400BCD" w:rsidR="00C521D5" w:rsidRPr="00F35B22" w:rsidRDefault="00C521D5" w:rsidP="00C521D5">
            <w:pPr>
              <w:spacing w:after="160" w:line="278" w:lineRule="auto"/>
              <w:jc w:val="center"/>
              <w:rPr>
                <w:b/>
                <w:bCs/>
              </w:rPr>
            </w:pPr>
            <w:r w:rsidRPr="00F35B22">
              <w:rPr>
                <w:b/>
                <w:bCs/>
              </w:rPr>
              <w:t xml:space="preserve">0–1 </w:t>
            </w:r>
            <w:proofErr w:type="spellStart"/>
            <w:r w:rsidRPr="00F35B22">
              <w:rPr>
                <w:b/>
                <w:bCs/>
              </w:rPr>
              <w:t>Onvoldoende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EC90EB" w14:textId="77777777" w:rsidR="00C521D5" w:rsidRPr="00F35B22" w:rsidRDefault="00C521D5" w:rsidP="00C521D5">
            <w:pPr>
              <w:spacing w:after="160" w:line="278" w:lineRule="auto"/>
              <w:jc w:val="center"/>
              <w:rPr>
                <w:b/>
                <w:bCs/>
              </w:rPr>
            </w:pPr>
            <w:r w:rsidRPr="00F35B22">
              <w:rPr>
                <w:b/>
                <w:bCs/>
              </w:rPr>
              <w:t xml:space="preserve">2 </w:t>
            </w:r>
            <w:proofErr w:type="spellStart"/>
            <w:r w:rsidRPr="00F35B22">
              <w:rPr>
                <w:b/>
                <w:bCs/>
              </w:rPr>
              <w:t>Voldoende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803826" w14:textId="77777777" w:rsidR="00C521D5" w:rsidRPr="00F35B22" w:rsidRDefault="00C521D5" w:rsidP="00C521D5">
            <w:pPr>
              <w:spacing w:after="160" w:line="278" w:lineRule="auto"/>
              <w:jc w:val="center"/>
              <w:rPr>
                <w:b/>
                <w:bCs/>
              </w:rPr>
            </w:pPr>
            <w:r w:rsidRPr="00F35B22">
              <w:rPr>
                <w:b/>
                <w:bCs/>
              </w:rPr>
              <w:t xml:space="preserve">3 </w:t>
            </w:r>
            <w:proofErr w:type="spellStart"/>
            <w:r w:rsidRPr="00F35B22">
              <w:rPr>
                <w:b/>
                <w:bCs/>
              </w:rPr>
              <w:t>Goed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F6ED29" w14:textId="77777777" w:rsidR="00C521D5" w:rsidRPr="00F35B22" w:rsidRDefault="00C521D5" w:rsidP="00C521D5">
            <w:pPr>
              <w:spacing w:after="160" w:line="278" w:lineRule="auto"/>
              <w:jc w:val="center"/>
              <w:rPr>
                <w:b/>
                <w:bCs/>
              </w:rPr>
            </w:pPr>
            <w:r w:rsidRPr="00F35B22">
              <w:rPr>
                <w:b/>
                <w:bCs/>
              </w:rPr>
              <w:t xml:space="preserve">4 Zeer </w:t>
            </w:r>
            <w:proofErr w:type="spellStart"/>
            <w:r w:rsidRPr="00F35B22">
              <w:rPr>
                <w:b/>
                <w:bCs/>
              </w:rPr>
              <w:t>goed</w:t>
            </w:r>
            <w:proofErr w:type="spellEnd"/>
          </w:p>
        </w:tc>
      </w:tr>
      <w:tr w:rsidR="00342C00" w:rsidRPr="00CB5479" w14:paraId="0D4461F6" w14:textId="77777777" w:rsidTr="00C521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C7A28A" w14:textId="77777777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b/>
                <w:bCs/>
                <w:lang w:val="nl-BE"/>
              </w:rPr>
              <w:t>1. Keuze en kwaliteit van bronnen (/4)</w:t>
            </w:r>
          </w:p>
        </w:tc>
        <w:tc>
          <w:tcPr>
            <w:tcW w:w="0" w:type="auto"/>
            <w:vAlign w:val="center"/>
            <w:hideMark/>
          </w:tcPr>
          <w:p w14:paraId="34801177" w14:textId="77777777" w:rsidR="00342C00" w:rsidRDefault="00C521D5" w:rsidP="003E048F">
            <w:pPr>
              <w:spacing w:after="160" w:line="278" w:lineRule="auto"/>
              <w:rPr>
                <w:b/>
                <w:bCs/>
                <w:lang w:val="nl-BE"/>
              </w:rPr>
            </w:pPr>
            <w:r w:rsidRPr="00F35B22">
              <w:rPr>
                <w:lang w:val="nl-BE"/>
              </w:rPr>
              <w:t xml:space="preserve">- Minder dan 2 bronnen </w:t>
            </w:r>
            <w:r w:rsidRPr="00F35B22">
              <w:rPr>
                <w:b/>
                <w:bCs/>
                <w:lang w:val="nl-BE"/>
              </w:rPr>
              <w:t>of</w:t>
            </w:r>
          </w:p>
          <w:p w14:paraId="74DC8C24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- 1 of meer onbetrouwbare bronnen (bv. niet-nieuwswebsites zonder redactie)</w:t>
            </w:r>
          </w:p>
          <w:p w14:paraId="72B35F92" w14:textId="302ACBE3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Geen verantwoording van bronkeuze</w:t>
            </w:r>
          </w:p>
        </w:tc>
        <w:tc>
          <w:tcPr>
            <w:tcW w:w="0" w:type="auto"/>
            <w:vAlign w:val="center"/>
            <w:hideMark/>
          </w:tcPr>
          <w:p w14:paraId="3563EC3B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2 bronnen</w:t>
            </w:r>
          </w:p>
          <w:p w14:paraId="6CE0DFC4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1 bron is een nieuwsbron</w:t>
            </w:r>
          </w:p>
          <w:p w14:paraId="66666344" w14:textId="556A5F8F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Beperkte verantwoording (1 zin of minder per bron)</w:t>
            </w:r>
          </w:p>
        </w:tc>
        <w:tc>
          <w:tcPr>
            <w:tcW w:w="0" w:type="auto"/>
            <w:vAlign w:val="center"/>
            <w:hideMark/>
          </w:tcPr>
          <w:p w14:paraId="23C4B903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3 bronnen</w:t>
            </w:r>
          </w:p>
          <w:p w14:paraId="402986B6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2 verschillende nieuwsmedia</w:t>
            </w:r>
          </w:p>
          <w:p w14:paraId="7170CFF5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1 kwaliteitsbron (bv. De Tijd of De Standaard)</w:t>
            </w:r>
          </w:p>
          <w:p w14:paraId="00FB1208" w14:textId="1421D839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Per bron: korte verantwoording (2–3 zinnen)</w:t>
            </w:r>
          </w:p>
        </w:tc>
        <w:tc>
          <w:tcPr>
            <w:tcW w:w="0" w:type="auto"/>
            <w:vAlign w:val="center"/>
            <w:hideMark/>
          </w:tcPr>
          <w:p w14:paraId="7A6E4E86" w14:textId="77777777" w:rsidR="00170E8B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4 bronnen</w:t>
            </w:r>
          </w:p>
          <w:p w14:paraId="217330D1" w14:textId="77777777" w:rsidR="00170E8B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 xml:space="preserve">- Minstens 2 types media (populair + </w:t>
            </w:r>
            <w:proofErr w:type="spellStart"/>
            <w:r w:rsidRPr="00F35B22">
              <w:rPr>
                <w:lang w:val="nl-BE"/>
              </w:rPr>
              <w:t>kwaliteits</w:t>
            </w:r>
            <w:proofErr w:type="spellEnd"/>
            <w:r w:rsidRPr="00F35B22">
              <w:rPr>
                <w:lang w:val="nl-BE"/>
              </w:rPr>
              <w:t xml:space="preserve"> + eventueel data)</w:t>
            </w:r>
          </w:p>
          <w:p w14:paraId="2284AD66" w14:textId="77777777" w:rsidR="00170E8B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1 gespecialiseerde bron</w:t>
            </w:r>
          </w:p>
          <w:p w14:paraId="3AEF66B8" w14:textId="5B248164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Per bron duidelijke verantwoording + indicatie betrouwbaarheid/bias</w:t>
            </w:r>
          </w:p>
        </w:tc>
      </w:tr>
      <w:tr w:rsidR="00342C00" w:rsidRPr="00CB5479" w14:paraId="687A7D0C" w14:textId="77777777" w:rsidTr="00C521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6ED364" w14:textId="77777777" w:rsidR="00C521D5" w:rsidRPr="00F35B22" w:rsidRDefault="00C521D5" w:rsidP="003E048F">
            <w:pPr>
              <w:spacing w:after="160" w:line="278" w:lineRule="auto"/>
            </w:pPr>
            <w:r w:rsidRPr="00F35B22">
              <w:rPr>
                <w:b/>
                <w:bCs/>
              </w:rPr>
              <w:t>2. S</w:t>
            </w:r>
            <w:proofErr w:type="spellStart"/>
            <w:r w:rsidRPr="00F35B22">
              <w:rPr>
                <w:b/>
                <w:bCs/>
              </w:rPr>
              <w:t>amenvatting</w:t>
            </w:r>
            <w:proofErr w:type="spellEnd"/>
            <w:r w:rsidRPr="00F35B22">
              <w:rPr>
                <w:b/>
                <w:bCs/>
              </w:rPr>
              <w:t xml:space="preserve"> van </w:t>
            </w:r>
            <w:proofErr w:type="spellStart"/>
            <w:r w:rsidRPr="00F35B22">
              <w:rPr>
                <w:b/>
                <w:bCs/>
              </w:rPr>
              <w:t>actualiteit</w:t>
            </w:r>
            <w:proofErr w:type="spellEnd"/>
            <w:r w:rsidRPr="00F35B22">
              <w:rPr>
                <w:b/>
                <w:bCs/>
              </w:rPr>
              <w:t xml:space="preserve"> (/4)</w:t>
            </w:r>
          </w:p>
        </w:tc>
        <w:tc>
          <w:tcPr>
            <w:tcW w:w="0" w:type="auto"/>
            <w:vAlign w:val="center"/>
            <w:hideMark/>
          </w:tcPr>
          <w:p w14:paraId="5926448F" w14:textId="77777777" w:rsidR="00342C00" w:rsidRDefault="00C521D5" w:rsidP="003E048F">
            <w:pPr>
              <w:spacing w:after="160" w:line="278" w:lineRule="auto"/>
              <w:rPr>
                <w:b/>
                <w:bCs/>
                <w:lang w:val="nl-BE"/>
              </w:rPr>
            </w:pPr>
            <w:r w:rsidRPr="00F35B22">
              <w:rPr>
                <w:lang w:val="nl-BE"/>
              </w:rPr>
              <w:t xml:space="preserve">- Minder dan 5 zinnen totaal </w:t>
            </w:r>
            <w:r w:rsidRPr="00F35B22">
              <w:rPr>
                <w:b/>
                <w:bCs/>
                <w:lang w:val="nl-BE"/>
              </w:rPr>
              <w:t>of</w:t>
            </w:r>
          </w:p>
          <w:p w14:paraId="0C1CDB61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Belangrijke elementen (wie/wat/waar) ontbreken in &gt;50% van de samenvatting</w:t>
            </w:r>
          </w:p>
          <w:p w14:paraId="1DB05F93" w14:textId="2C211484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Kopieerzinnen uit bron</w:t>
            </w:r>
          </w:p>
        </w:tc>
        <w:tc>
          <w:tcPr>
            <w:tcW w:w="0" w:type="auto"/>
            <w:vAlign w:val="center"/>
            <w:hideMark/>
          </w:tcPr>
          <w:p w14:paraId="37655976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- 5–8 zinnen</w:t>
            </w:r>
          </w:p>
          <w:p w14:paraId="278D139A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2 van de 3 elementen (wie/wat/waar) aanwezig</w:t>
            </w:r>
          </w:p>
          <w:p w14:paraId="124F3F61" w14:textId="385171F2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Enkele eigen woorden, maar deels overgenomen</w:t>
            </w:r>
          </w:p>
        </w:tc>
        <w:tc>
          <w:tcPr>
            <w:tcW w:w="0" w:type="auto"/>
            <w:vAlign w:val="center"/>
            <w:hideMark/>
          </w:tcPr>
          <w:p w14:paraId="2C3CCB32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- 8–12 zinnen</w:t>
            </w:r>
          </w:p>
          <w:p w14:paraId="0743E840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Wie, wat, waar duidelijk aanwezig</w:t>
            </w:r>
          </w:p>
          <w:p w14:paraId="2D92155E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Volledig in eigen woorden (max. 10% overlap met bron)</w:t>
            </w:r>
          </w:p>
          <w:p w14:paraId="053F2FD4" w14:textId="53318397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Logische volgorde</w:t>
            </w:r>
          </w:p>
        </w:tc>
        <w:tc>
          <w:tcPr>
            <w:tcW w:w="0" w:type="auto"/>
            <w:vAlign w:val="center"/>
            <w:hideMark/>
          </w:tcPr>
          <w:p w14:paraId="3DDD2046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- 10–15 zinnen</w:t>
            </w:r>
          </w:p>
          <w:p w14:paraId="1DBC981A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Volledig en correct (wie, wat, waar, waarom, gevolg)</w:t>
            </w:r>
          </w:p>
          <w:p w14:paraId="65EA2A32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Structuur in alinea’s of logische stappen</w:t>
            </w:r>
          </w:p>
          <w:p w14:paraId="641A8558" w14:textId="6723DD35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Selectie van relevante info (geen overbodige details)</w:t>
            </w:r>
          </w:p>
        </w:tc>
      </w:tr>
      <w:tr w:rsidR="00342C00" w:rsidRPr="00F35B22" w14:paraId="23241D0D" w14:textId="77777777" w:rsidTr="00C521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1C2DC5" w14:textId="77777777" w:rsidR="00C521D5" w:rsidRPr="00F35B22" w:rsidRDefault="00C521D5" w:rsidP="003E048F">
            <w:pPr>
              <w:spacing w:after="160" w:line="278" w:lineRule="auto"/>
            </w:pPr>
            <w:r w:rsidRPr="00F35B22">
              <w:rPr>
                <w:b/>
                <w:bCs/>
              </w:rPr>
              <w:t>3. E</w:t>
            </w:r>
            <w:proofErr w:type="spellStart"/>
            <w:r w:rsidRPr="00F35B22">
              <w:rPr>
                <w:b/>
                <w:bCs/>
              </w:rPr>
              <w:t>conomische</w:t>
            </w:r>
            <w:proofErr w:type="spellEnd"/>
            <w:r w:rsidRPr="00F35B22">
              <w:rPr>
                <w:b/>
                <w:bCs/>
              </w:rPr>
              <w:t xml:space="preserve"> </w:t>
            </w:r>
            <w:proofErr w:type="spellStart"/>
            <w:r w:rsidRPr="00F35B22">
              <w:rPr>
                <w:b/>
                <w:bCs/>
              </w:rPr>
              <w:t>analyse</w:t>
            </w:r>
            <w:proofErr w:type="spellEnd"/>
            <w:r w:rsidRPr="00F35B22">
              <w:rPr>
                <w:b/>
                <w:bCs/>
              </w:rPr>
              <w:t xml:space="preserve"> (/4)</w:t>
            </w:r>
          </w:p>
        </w:tc>
        <w:tc>
          <w:tcPr>
            <w:tcW w:w="0" w:type="auto"/>
            <w:vAlign w:val="center"/>
            <w:hideMark/>
          </w:tcPr>
          <w:p w14:paraId="6BD22683" w14:textId="77777777" w:rsidR="00342C00" w:rsidRDefault="00C521D5" w:rsidP="003E048F">
            <w:pPr>
              <w:spacing w:after="160" w:line="278" w:lineRule="auto"/>
              <w:rPr>
                <w:b/>
                <w:bCs/>
                <w:lang w:val="nl-BE"/>
              </w:rPr>
            </w:pPr>
            <w:r w:rsidRPr="00F35B22">
              <w:rPr>
                <w:lang w:val="nl-BE"/>
              </w:rPr>
              <w:t xml:space="preserve">- Geen economische term gebruikt </w:t>
            </w:r>
            <w:r w:rsidRPr="00F35B22">
              <w:rPr>
                <w:b/>
                <w:bCs/>
                <w:lang w:val="nl-BE"/>
              </w:rPr>
              <w:t>of</w:t>
            </w:r>
          </w:p>
          <w:p w14:paraId="70EEEAA2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lastRenderedPageBreak/>
              <w:t>- Fout gebruik van begrippen (minstens 2 fouten)</w:t>
            </w:r>
          </w:p>
          <w:p w14:paraId="5A14B46F" w14:textId="781C4E25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Enkel beschrijving van nieuws</w:t>
            </w:r>
          </w:p>
        </w:tc>
        <w:tc>
          <w:tcPr>
            <w:tcW w:w="0" w:type="auto"/>
            <w:vAlign w:val="center"/>
            <w:hideMark/>
          </w:tcPr>
          <w:p w14:paraId="221A0B40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lastRenderedPageBreak/>
              <w:t>- Minstens 1 correct economisch begrip gebruikt</w:t>
            </w:r>
          </w:p>
          <w:p w14:paraId="7C3B97C6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lastRenderedPageBreak/>
              <w:t>- Beperkte uitleg (1–2 zinnen per begrip)</w:t>
            </w:r>
          </w:p>
          <w:p w14:paraId="675AE64E" w14:textId="5C2E6DEA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Geen oorzaken of gevolgen</w:t>
            </w:r>
          </w:p>
        </w:tc>
        <w:tc>
          <w:tcPr>
            <w:tcW w:w="0" w:type="auto"/>
            <w:vAlign w:val="center"/>
            <w:hideMark/>
          </w:tcPr>
          <w:p w14:paraId="01F74E2C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lastRenderedPageBreak/>
              <w:t>- Minstens 3 correcte economische begrippen</w:t>
            </w:r>
          </w:p>
          <w:p w14:paraId="21B70A04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lastRenderedPageBreak/>
              <w:t>- Per begrip juiste uitleg + toepassing in context</w:t>
            </w:r>
          </w:p>
          <w:p w14:paraId="25423254" w14:textId="077EACC7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1 oorzaak + 1 gevolg benoemd</w:t>
            </w:r>
          </w:p>
        </w:tc>
        <w:tc>
          <w:tcPr>
            <w:tcW w:w="0" w:type="auto"/>
            <w:vAlign w:val="center"/>
            <w:hideMark/>
          </w:tcPr>
          <w:p w14:paraId="7B81FDD7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lastRenderedPageBreak/>
              <w:t>- Minstens 4 economische begrippen correct toegepast</w:t>
            </w:r>
          </w:p>
          <w:p w14:paraId="6692FF9D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Oorzaak-gevolgketen uitgewerkt</w:t>
            </w:r>
          </w:p>
          <w:p w14:paraId="33F29941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lastRenderedPageBreak/>
              <w:t>- Verbanden tussen begrippen uitgelegd (bv. inflatie ↔ koopkracht ↔ vraag)</w:t>
            </w:r>
          </w:p>
          <w:p w14:paraId="77917AE2" w14:textId="3065296A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Contextueel (nationaal/internationaal)</w:t>
            </w:r>
          </w:p>
        </w:tc>
      </w:tr>
      <w:tr w:rsidR="00342C00" w:rsidRPr="00CB5479" w14:paraId="44D08A31" w14:textId="77777777" w:rsidTr="00C521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7B3365" w14:textId="77777777" w:rsidR="00C521D5" w:rsidRPr="00F35B22" w:rsidRDefault="00C521D5" w:rsidP="003E048F">
            <w:pPr>
              <w:spacing w:after="160" w:line="278" w:lineRule="auto"/>
            </w:pPr>
            <w:r w:rsidRPr="00F35B22">
              <w:rPr>
                <w:b/>
                <w:bCs/>
              </w:rPr>
              <w:lastRenderedPageBreak/>
              <w:t xml:space="preserve">4. </w:t>
            </w:r>
            <w:proofErr w:type="spellStart"/>
            <w:r w:rsidRPr="00F35B22">
              <w:rPr>
                <w:b/>
                <w:bCs/>
              </w:rPr>
              <w:t>Koppeling</w:t>
            </w:r>
            <w:proofErr w:type="spellEnd"/>
            <w:r w:rsidRPr="00F35B22">
              <w:rPr>
                <w:b/>
                <w:bCs/>
              </w:rPr>
              <w:t xml:space="preserve"> met </w:t>
            </w:r>
            <w:proofErr w:type="spellStart"/>
            <w:r w:rsidRPr="00F35B22">
              <w:rPr>
                <w:b/>
                <w:bCs/>
              </w:rPr>
              <w:t>theorie</w:t>
            </w:r>
            <w:proofErr w:type="spellEnd"/>
            <w:r w:rsidRPr="00F35B22">
              <w:rPr>
                <w:b/>
                <w:bCs/>
              </w:rPr>
              <w:t xml:space="preserve"> (/4)</w:t>
            </w:r>
          </w:p>
        </w:tc>
        <w:tc>
          <w:tcPr>
            <w:tcW w:w="0" w:type="auto"/>
            <w:vAlign w:val="center"/>
            <w:hideMark/>
          </w:tcPr>
          <w:p w14:paraId="41C82EA7" w14:textId="77777777" w:rsidR="00342C00" w:rsidRDefault="00C521D5" w:rsidP="003E048F">
            <w:pPr>
              <w:spacing w:after="160" w:line="278" w:lineRule="auto"/>
              <w:rPr>
                <w:b/>
                <w:bCs/>
                <w:lang w:val="nl-BE"/>
              </w:rPr>
            </w:pPr>
            <w:r w:rsidRPr="00F35B22">
              <w:rPr>
                <w:lang w:val="nl-BE"/>
              </w:rPr>
              <w:t xml:space="preserve">- Geen verwijzing naar leerstof </w:t>
            </w:r>
            <w:r w:rsidRPr="00F35B22">
              <w:rPr>
                <w:b/>
                <w:bCs/>
                <w:lang w:val="nl-BE"/>
              </w:rPr>
              <w:t>of</w:t>
            </w:r>
          </w:p>
          <w:p w14:paraId="006F81F6" w14:textId="5AA33229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Foutieve koppeling</w:t>
            </w:r>
          </w:p>
        </w:tc>
        <w:tc>
          <w:tcPr>
            <w:tcW w:w="0" w:type="auto"/>
            <w:vAlign w:val="center"/>
            <w:hideMark/>
          </w:tcPr>
          <w:p w14:paraId="7C8076DB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1 koppeling met theorie</w:t>
            </w:r>
          </w:p>
          <w:p w14:paraId="50D96CCB" w14:textId="41C6A3A3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Beperkt uitgelegd (bv. “dit is vraag en aanbod”)</w:t>
            </w:r>
          </w:p>
        </w:tc>
        <w:tc>
          <w:tcPr>
            <w:tcW w:w="0" w:type="auto"/>
            <w:vAlign w:val="center"/>
            <w:hideMark/>
          </w:tcPr>
          <w:p w14:paraId="761C9680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2 correcte koppelingen met leerstof</w:t>
            </w:r>
          </w:p>
          <w:p w14:paraId="402F8AF4" w14:textId="0561057F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Theorie kort uitgelegd en toegepast</w:t>
            </w:r>
          </w:p>
        </w:tc>
        <w:tc>
          <w:tcPr>
            <w:tcW w:w="0" w:type="auto"/>
            <w:vAlign w:val="center"/>
            <w:hideMark/>
          </w:tcPr>
          <w:p w14:paraId="0F985695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3 koppelingen met theorie</w:t>
            </w:r>
          </w:p>
          <w:p w14:paraId="097FC2CE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Theorie correct uitgelegd én toegepast op situatie</w:t>
            </w:r>
          </w:p>
          <w:p w14:paraId="7AF28476" w14:textId="623E423B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Duidelijke transfer naar nieuw context</w:t>
            </w:r>
          </w:p>
        </w:tc>
      </w:tr>
      <w:tr w:rsidR="00342C00" w:rsidRPr="00F35B22" w14:paraId="2288A4A2" w14:textId="77777777" w:rsidTr="00C521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52663A" w14:textId="77777777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b/>
                <w:bCs/>
                <w:lang w:val="nl-BE"/>
              </w:rPr>
              <w:t>5. Kritisch denken en eigen mening (/2)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01D8" w14:textId="77777777" w:rsidR="00342C00" w:rsidRDefault="00C521D5" w:rsidP="003E048F">
            <w:pPr>
              <w:spacing w:after="160" w:line="278" w:lineRule="auto"/>
              <w:rPr>
                <w:b/>
                <w:bCs/>
                <w:lang w:val="nl-BE"/>
              </w:rPr>
            </w:pPr>
            <w:r w:rsidRPr="00F35B22">
              <w:rPr>
                <w:lang w:val="nl-BE"/>
              </w:rPr>
              <w:t xml:space="preserve">- Geen mening </w:t>
            </w:r>
            <w:r w:rsidRPr="00F35B22">
              <w:rPr>
                <w:b/>
                <w:bCs/>
                <w:lang w:val="nl-BE"/>
              </w:rPr>
              <w:t>of</w:t>
            </w:r>
          </w:p>
          <w:p w14:paraId="67286C2D" w14:textId="37B29BC1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Mening zonder argument</w:t>
            </w:r>
          </w:p>
        </w:tc>
        <w:tc>
          <w:tcPr>
            <w:tcW w:w="0" w:type="auto"/>
            <w:vAlign w:val="center"/>
            <w:hideMark/>
          </w:tcPr>
          <w:p w14:paraId="71CD4594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- 1 mening + 1 argument</w:t>
            </w:r>
          </w:p>
          <w:p w14:paraId="14CAE187" w14:textId="3DFB6E8F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Argument is algemeen (bv. “ik vind dat niet goed”)</w:t>
            </w:r>
          </w:p>
        </w:tc>
        <w:tc>
          <w:tcPr>
            <w:tcW w:w="0" w:type="auto"/>
            <w:vAlign w:val="center"/>
            <w:hideMark/>
          </w:tcPr>
          <w:p w14:paraId="0EE93742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Mening + minstens 2 argumenten</w:t>
            </w:r>
          </w:p>
          <w:p w14:paraId="463AB017" w14:textId="6AF3329A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Minstens 1 argument gebaseerd op bron of data</w:t>
            </w:r>
          </w:p>
        </w:tc>
        <w:tc>
          <w:tcPr>
            <w:tcW w:w="0" w:type="auto"/>
            <w:vAlign w:val="center"/>
            <w:hideMark/>
          </w:tcPr>
          <w:p w14:paraId="38E738A4" w14:textId="2E003FFA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Mening + 2</w:t>
            </w:r>
            <w:r w:rsidR="00342C00">
              <w:rPr>
                <w:lang w:val="nl-BE"/>
              </w:rPr>
              <w:t>à</w:t>
            </w:r>
            <w:r w:rsidRPr="00F35B22">
              <w:rPr>
                <w:lang w:val="nl-BE"/>
              </w:rPr>
              <w:t>3 sterke argumenten- Minstens 1 tegenargument besproken of nuance toegevoegd</w:t>
            </w:r>
          </w:p>
          <w:p w14:paraId="54823719" w14:textId="23F99574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Onderbouwd met bron/data</w:t>
            </w:r>
          </w:p>
        </w:tc>
      </w:tr>
      <w:tr w:rsidR="00342C00" w:rsidRPr="00CB5479" w14:paraId="24089CBD" w14:textId="77777777" w:rsidTr="00C521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209990" w14:textId="77777777" w:rsidR="00C521D5" w:rsidRPr="00F35B22" w:rsidRDefault="00C521D5" w:rsidP="003E048F">
            <w:pPr>
              <w:spacing w:after="160" w:line="278" w:lineRule="auto"/>
            </w:pPr>
            <w:r w:rsidRPr="00F35B22">
              <w:rPr>
                <w:b/>
                <w:bCs/>
              </w:rPr>
              <w:t xml:space="preserve">6. </w:t>
            </w:r>
            <w:proofErr w:type="spellStart"/>
            <w:r w:rsidRPr="00F35B22">
              <w:rPr>
                <w:b/>
                <w:bCs/>
              </w:rPr>
              <w:t>Structuur</w:t>
            </w:r>
            <w:proofErr w:type="spellEnd"/>
            <w:r w:rsidRPr="00F35B22">
              <w:rPr>
                <w:b/>
                <w:bCs/>
              </w:rPr>
              <w:t xml:space="preserve"> </w:t>
            </w:r>
            <w:proofErr w:type="spellStart"/>
            <w:r w:rsidRPr="00F35B22">
              <w:rPr>
                <w:b/>
                <w:bCs/>
              </w:rPr>
              <w:t>en</w:t>
            </w:r>
            <w:proofErr w:type="spellEnd"/>
            <w:r w:rsidRPr="00F35B22">
              <w:rPr>
                <w:b/>
                <w:bCs/>
              </w:rPr>
              <w:t xml:space="preserve"> </w:t>
            </w:r>
            <w:proofErr w:type="spellStart"/>
            <w:r w:rsidRPr="00F35B22">
              <w:rPr>
                <w:b/>
                <w:bCs/>
              </w:rPr>
              <w:t>presentatie</w:t>
            </w:r>
            <w:proofErr w:type="spellEnd"/>
            <w:r w:rsidRPr="00F35B22">
              <w:rPr>
                <w:b/>
                <w:bCs/>
              </w:rPr>
              <w:t xml:space="preserve"> (/2)</w:t>
            </w:r>
          </w:p>
        </w:tc>
        <w:tc>
          <w:tcPr>
            <w:tcW w:w="0" w:type="auto"/>
            <w:vAlign w:val="center"/>
            <w:hideMark/>
          </w:tcPr>
          <w:p w14:paraId="7E43AA54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Geen vaste structuur (geen titels of volgorde)</w:t>
            </w:r>
          </w:p>
          <w:p w14:paraId="50B02ACA" w14:textId="6669A74A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Onduidelijk of onvolledig document</w:t>
            </w:r>
          </w:p>
        </w:tc>
        <w:tc>
          <w:tcPr>
            <w:tcW w:w="0" w:type="auto"/>
            <w:vAlign w:val="center"/>
            <w:hideMark/>
          </w:tcPr>
          <w:p w14:paraId="2E8B0EE2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Basisstructuur aanwezig (titel + tekst)</w:t>
            </w:r>
          </w:p>
          <w:p w14:paraId="11665C6E" w14:textId="04EA60AA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Enkele onderdelen ontbreken of staan door elkaar</w:t>
            </w:r>
          </w:p>
        </w:tc>
        <w:tc>
          <w:tcPr>
            <w:tcW w:w="0" w:type="auto"/>
            <w:vAlign w:val="center"/>
            <w:hideMark/>
          </w:tcPr>
          <w:p w14:paraId="3A17DFD2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Duidelijke structuur:</w:t>
            </w:r>
          </w:p>
          <w:p w14:paraId="2D7BF05B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1. bron</w:t>
            </w:r>
          </w:p>
          <w:p w14:paraId="296ADD15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2. samenvatting</w:t>
            </w:r>
          </w:p>
          <w:p w14:paraId="185E08DF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3. analyse</w:t>
            </w:r>
          </w:p>
          <w:p w14:paraId="5833650A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lastRenderedPageBreak/>
              <w:t>4. mening</w:t>
            </w:r>
          </w:p>
          <w:p w14:paraId="1EF4A1A8" w14:textId="6A8700B7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Net en leesbaar</w:t>
            </w:r>
          </w:p>
        </w:tc>
        <w:tc>
          <w:tcPr>
            <w:tcW w:w="0" w:type="auto"/>
            <w:vAlign w:val="center"/>
            <w:hideMark/>
          </w:tcPr>
          <w:p w14:paraId="1EF4E46E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lastRenderedPageBreak/>
              <w:t>- Zeer duidelijke structuur met genummerde onderdelen</w:t>
            </w:r>
          </w:p>
          <w:p w14:paraId="0454A2EF" w14:textId="77777777" w:rsidR="00342C00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t>- Visuele ondersteuning (schema, tabel, mindmap of grafiek)</w:t>
            </w:r>
          </w:p>
          <w:p w14:paraId="29EA7EA1" w14:textId="33EC1E56" w:rsidR="00C521D5" w:rsidRPr="00F35B22" w:rsidRDefault="00C521D5" w:rsidP="003E048F">
            <w:pPr>
              <w:spacing w:after="160" w:line="278" w:lineRule="auto"/>
              <w:rPr>
                <w:lang w:val="nl-BE"/>
              </w:rPr>
            </w:pPr>
            <w:r w:rsidRPr="00F35B22">
              <w:rPr>
                <w:lang w:val="nl-BE"/>
              </w:rPr>
              <w:lastRenderedPageBreak/>
              <w:t>- Professionele lay-out (consistent en overzichtelijk)</w:t>
            </w:r>
          </w:p>
        </w:tc>
      </w:tr>
    </w:tbl>
    <w:p w14:paraId="75F3CB3A" w14:textId="77777777" w:rsidR="00C521D5" w:rsidRDefault="00C521D5" w:rsidP="00C521D5">
      <w:pPr>
        <w:rPr>
          <w:lang w:val="nl-BE"/>
        </w:rPr>
      </w:pPr>
    </w:p>
    <w:p w14:paraId="34F8C840" w14:textId="77777777" w:rsidR="00C521D5" w:rsidRPr="00C521D5" w:rsidRDefault="00C521D5" w:rsidP="00C521D5">
      <w:pPr>
        <w:rPr>
          <w:lang w:val="nl-BE"/>
        </w:rPr>
      </w:pPr>
    </w:p>
    <w:p w14:paraId="3E8DA079" w14:textId="77777777" w:rsidR="00C521D5" w:rsidRDefault="00C521D5">
      <w:pPr>
        <w:pStyle w:val="Kop1"/>
        <w:rPr>
          <w:lang w:val="nl-BE"/>
        </w:rPr>
        <w:sectPr w:rsidR="00C521D5" w:rsidSect="00C521D5">
          <w:pgSz w:w="15840" w:h="12240" w:orient="landscape"/>
          <w:pgMar w:top="1797" w:right="1440" w:bottom="1797" w:left="1440" w:header="720" w:footer="720" w:gutter="0"/>
          <w:cols w:space="720"/>
          <w:docGrid w:linePitch="360"/>
        </w:sectPr>
      </w:pPr>
    </w:p>
    <w:p w14:paraId="3118131A" w14:textId="77777777" w:rsidR="00147598" w:rsidRPr="00C521D5" w:rsidRDefault="00000000">
      <w:pPr>
        <w:pStyle w:val="Kop1"/>
        <w:rPr>
          <w:lang w:val="nl-BE"/>
        </w:rPr>
      </w:pPr>
      <w:r w:rsidRPr="00C521D5">
        <w:rPr>
          <w:lang w:val="nl-BE"/>
        </w:rPr>
        <w:lastRenderedPageBreak/>
        <w:t>2. Zelfevaluatiefiche (leerling)</w:t>
      </w:r>
    </w:p>
    <w:p w14:paraId="20B791E6" w14:textId="77777777" w:rsidR="00C521D5" w:rsidRPr="00244744" w:rsidRDefault="00C521D5" w:rsidP="00C521D5">
      <w:pPr>
        <w:spacing w:after="160" w:line="278" w:lineRule="auto"/>
      </w:pPr>
    </w:p>
    <w:p w14:paraId="3D64E1FF" w14:textId="77777777" w:rsidR="00C521D5" w:rsidRPr="00244744" w:rsidRDefault="00000000" w:rsidP="00C521D5">
      <w:pPr>
        <w:spacing w:after="160" w:line="278" w:lineRule="auto"/>
      </w:pPr>
      <w:r>
        <w:pict w14:anchorId="7FD33C82">
          <v:rect id="_x0000_i1025" style="width:0;height:1.5pt" o:hralign="center" o:hrstd="t" o:hr="t" fillcolor="#a0a0a0" stroked="f"/>
        </w:pict>
      </w:r>
    </w:p>
    <w:p w14:paraId="623ECB60" w14:textId="214462C3" w:rsidR="00C521D5" w:rsidRPr="00244744" w:rsidRDefault="00C521D5" w:rsidP="00C521D5">
      <w:pPr>
        <w:spacing w:after="160" w:line="278" w:lineRule="auto"/>
        <w:rPr>
          <w:b/>
          <w:bCs/>
          <w:lang w:val="nl-BE"/>
        </w:rPr>
      </w:pPr>
      <w:r w:rsidRPr="00244744">
        <w:rPr>
          <w:b/>
          <w:bCs/>
          <w:lang w:val="nl-BE"/>
        </w:rPr>
        <w:t xml:space="preserve">Zelfevaluatiefiche </w:t>
      </w:r>
      <w:proofErr w:type="gramStart"/>
      <w:r w:rsidRPr="00244744">
        <w:rPr>
          <w:b/>
          <w:bCs/>
          <w:lang w:val="nl-BE"/>
        </w:rPr>
        <w:t>actualiteitsportfolio /</w:t>
      </w:r>
      <w:proofErr w:type="gramEnd"/>
      <w:r w:rsidRPr="00244744">
        <w:rPr>
          <w:b/>
          <w:bCs/>
          <w:lang w:val="nl-BE"/>
        </w:rPr>
        <w:t xml:space="preserve"> analyse (economie – 3</w:t>
      </w:r>
      <w:r>
        <w:rPr>
          <w:b/>
          <w:bCs/>
          <w:lang w:val="nl-BE"/>
        </w:rPr>
        <w:t>d</w:t>
      </w:r>
      <w:r w:rsidRPr="00244744">
        <w:rPr>
          <w:b/>
          <w:bCs/>
          <w:lang w:val="nl-BE"/>
        </w:rPr>
        <w:t>e graad)</w:t>
      </w:r>
    </w:p>
    <w:p w14:paraId="1E0D169E" w14:textId="77777777" w:rsidR="00C521D5" w:rsidRPr="00244744" w:rsidRDefault="00C521D5" w:rsidP="00C521D5">
      <w:pPr>
        <w:spacing w:after="160" w:line="278" w:lineRule="auto"/>
        <w:rPr>
          <w:lang w:val="nl-BE"/>
        </w:rPr>
      </w:pPr>
      <w:r w:rsidRPr="00244744">
        <w:rPr>
          <w:rFonts w:ascii="Segoe UI Emoji" w:hAnsi="Segoe UI Emoji" w:cs="Segoe UI Emoji"/>
        </w:rPr>
        <w:t>👉</w:t>
      </w:r>
      <w:r w:rsidRPr="00244744">
        <w:rPr>
          <w:lang w:val="nl-BE"/>
        </w:rPr>
        <w:t xml:space="preserve"> </w:t>
      </w:r>
      <w:r w:rsidRPr="00244744">
        <w:rPr>
          <w:b/>
          <w:bCs/>
          <w:lang w:val="nl-BE"/>
        </w:rPr>
        <w:t>Naam leerling:</w:t>
      </w:r>
      <w:r w:rsidRPr="00244744">
        <w:rPr>
          <w:lang w:val="nl-BE"/>
        </w:rPr>
        <w:t xml:space="preserve"> ____________________</w:t>
      </w:r>
      <w:r w:rsidRPr="00244744">
        <w:rPr>
          <w:lang w:val="nl-BE"/>
        </w:rPr>
        <w:br/>
      </w:r>
      <w:r w:rsidRPr="00244744">
        <w:rPr>
          <w:rFonts w:ascii="Segoe UI Emoji" w:hAnsi="Segoe UI Emoji" w:cs="Segoe UI Emoji"/>
        </w:rPr>
        <w:t>👉</w:t>
      </w:r>
      <w:r w:rsidRPr="00244744">
        <w:rPr>
          <w:lang w:val="nl-BE"/>
        </w:rPr>
        <w:t xml:space="preserve"> </w:t>
      </w:r>
      <w:r w:rsidRPr="00244744">
        <w:rPr>
          <w:b/>
          <w:bCs/>
          <w:lang w:val="nl-BE"/>
        </w:rPr>
        <w:t>Thema:</w:t>
      </w:r>
      <w:r w:rsidRPr="00244744">
        <w:rPr>
          <w:lang w:val="nl-BE"/>
        </w:rPr>
        <w:t xml:space="preserve"> ____________________________</w:t>
      </w:r>
      <w:r w:rsidRPr="00244744">
        <w:rPr>
          <w:lang w:val="nl-BE"/>
        </w:rPr>
        <w:br/>
      </w:r>
      <w:r w:rsidRPr="00244744">
        <w:rPr>
          <w:rFonts w:ascii="Segoe UI Emoji" w:hAnsi="Segoe UI Emoji" w:cs="Segoe UI Emoji"/>
        </w:rPr>
        <w:t>👉</w:t>
      </w:r>
      <w:r w:rsidRPr="00244744">
        <w:rPr>
          <w:lang w:val="nl-BE"/>
        </w:rPr>
        <w:t xml:space="preserve"> </w:t>
      </w:r>
      <w:r w:rsidRPr="00244744">
        <w:rPr>
          <w:b/>
          <w:bCs/>
          <w:lang w:val="nl-BE"/>
        </w:rPr>
        <w:t>Aantal bronnen:</w:t>
      </w:r>
      <w:r w:rsidRPr="00244744">
        <w:rPr>
          <w:lang w:val="nl-BE"/>
        </w:rPr>
        <w:t xml:space="preserve"> ________</w:t>
      </w:r>
    </w:p>
    <w:p w14:paraId="77295EB9" w14:textId="77777777" w:rsidR="00C521D5" w:rsidRPr="00244744" w:rsidRDefault="00000000" w:rsidP="00C521D5">
      <w:pPr>
        <w:spacing w:after="160" w:line="278" w:lineRule="auto"/>
      </w:pPr>
      <w:r>
        <w:pict w14:anchorId="65C534D8">
          <v:rect id="_x0000_i1026" style="width:0;height:1.5pt" o:hralign="center" o:hrstd="t" o:hr="t" fillcolor="#a0a0a0" stroked="f"/>
        </w:pict>
      </w:r>
    </w:p>
    <w:p w14:paraId="0923C94F" w14:textId="77777777" w:rsidR="00C521D5" w:rsidRPr="00244744" w:rsidRDefault="00C521D5" w:rsidP="00C521D5">
      <w:pPr>
        <w:spacing w:after="160" w:line="278" w:lineRule="auto"/>
        <w:rPr>
          <w:b/>
          <w:bCs/>
          <w:lang w:val="nl-BE"/>
        </w:rPr>
      </w:pPr>
      <w:r w:rsidRPr="00244744">
        <w:rPr>
          <w:b/>
          <w:bCs/>
          <w:lang w:val="nl-BE"/>
        </w:rPr>
        <w:t>1. Bronnenkwaliteit</w:t>
      </w:r>
    </w:p>
    <w:p w14:paraId="3CEE96F8" w14:textId="77777777" w:rsidR="00C521D5" w:rsidRPr="00244744" w:rsidRDefault="00C521D5" w:rsidP="00C521D5">
      <w:pPr>
        <w:spacing w:after="160" w:line="278" w:lineRule="auto"/>
        <w:rPr>
          <w:lang w:val="nl-BE"/>
        </w:rPr>
      </w:pPr>
      <w:r w:rsidRPr="00244744">
        <w:rPr>
          <w:rFonts w:ascii="Segoe UI Symbol" w:hAnsi="Segoe UI Symbol" w:cs="Segoe UI Symbol"/>
          <w:lang w:val="nl-BE"/>
        </w:rPr>
        <w:t>✔</w:t>
      </w:r>
      <w:r w:rsidRPr="00244744">
        <w:rPr>
          <w:lang w:val="nl-BE"/>
        </w:rPr>
        <w:t xml:space="preserve"> Vink aan wat klopt:</w:t>
      </w:r>
    </w:p>
    <w:p w14:paraId="28227592" w14:textId="77777777" w:rsidR="00C521D5" w:rsidRPr="00244744" w:rsidRDefault="00C521D5" w:rsidP="00C521D5">
      <w:pPr>
        <w:numPr>
          <w:ilvl w:val="0"/>
          <w:numId w:val="10"/>
        </w:numPr>
        <w:spacing w:after="160" w:line="278" w:lineRule="auto"/>
      </w:pPr>
      <w:r w:rsidRPr="00244744">
        <w:t xml:space="preserve">Ik </w:t>
      </w:r>
      <w:proofErr w:type="spellStart"/>
      <w:r w:rsidRPr="00244744">
        <w:t>heb</w:t>
      </w:r>
      <w:proofErr w:type="spellEnd"/>
      <w:r w:rsidRPr="00244744">
        <w:t xml:space="preserve"> </w:t>
      </w:r>
      <w:proofErr w:type="spellStart"/>
      <w:r w:rsidRPr="00244744">
        <w:rPr>
          <w:b/>
          <w:bCs/>
        </w:rPr>
        <w:t>minstens</w:t>
      </w:r>
      <w:proofErr w:type="spellEnd"/>
      <w:r w:rsidRPr="00244744">
        <w:rPr>
          <w:b/>
          <w:bCs/>
        </w:rPr>
        <w:t xml:space="preserve"> 3 </w:t>
      </w:r>
      <w:proofErr w:type="spellStart"/>
      <w:r w:rsidRPr="00244744">
        <w:rPr>
          <w:b/>
          <w:bCs/>
        </w:rPr>
        <w:t>bronnen</w:t>
      </w:r>
      <w:proofErr w:type="spellEnd"/>
      <w:r w:rsidRPr="00244744">
        <w:t xml:space="preserve"> </w:t>
      </w:r>
      <w:proofErr w:type="spellStart"/>
      <w:r w:rsidRPr="00244744">
        <w:t>gebruikt</w:t>
      </w:r>
      <w:proofErr w:type="spellEnd"/>
    </w:p>
    <w:p w14:paraId="4D0534D6" w14:textId="77777777" w:rsidR="00C521D5" w:rsidRPr="00244744" w:rsidRDefault="00C521D5" w:rsidP="00C521D5">
      <w:pPr>
        <w:numPr>
          <w:ilvl w:val="0"/>
          <w:numId w:val="10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minstens 1 bron uit een kwaliteitskrant (bv. De Tijd of De Standaard)</w:t>
      </w:r>
    </w:p>
    <w:p w14:paraId="5BC8C491" w14:textId="77777777" w:rsidR="00C521D5" w:rsidRPr="00244744" w:rsidRDefault="00C521D5" w:rsidP="00C521D5">
      <w:pPr>
        <w:numPr>
          <w:ilvl w:val="0"/>
          <w:numId w:val="10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minstens 2 verschillende nieuwsmedia gebruikt</w:t>
      </w:r>
    </w:p>
    <w:p w14:paraId="4029CBD0" w14:textId="77777777" w:rsidR="00C521D5" w:rsidRPr="00244744" w:rsidRDefault="00C521D5" w:rsidP="00C521D5">
      <w:pPr>
        <w:numPr>
          <w:ilvl w:val="0"/>
          <w:numId w:val="10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kan per bron in 1–2 zinnen uitleggen waarom ik ze gekozen heb</w:t>
      </w:r>
    </w:p>
    <w:p w14:paraId="1E7CBBF0" w14:textId="77777777" w:rsidR="00C521D5" w:rsidRPr="00244744" w:rsidRDefault="00C521D5" w:rsidP="00C521D5">
      <w:pPr>
        <w:numPr>
          <w:ilvl w:val="0"/>
          <w:numId w:val="10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geen onbetrouwbare of niet-nieuwsbronnen gebruikt</w:t>
      </w:r>
    </w:p>
    <w:p w14:paraId="3242A3B4" w14:textId="77777777" w:rsidR="00C521D5" w:rsidRPr="00244744" w:rsidRDefault="00C521D5" w:rsidP="00C521D5">
      <w:pPr>
        <w:spacing w:after="160" w:line="278" w:lineRule="auto"/>
      </w:pPr>
      <w:r w:rsidRPr="00244744">
        <w:rPr>
          <w:rFonts w:ascii="Segoe UI Emoji" w:hAnsi="Segoe UI Emoji" w:cs="Segoe UI Emoji"/>
        </w:rPr>
        <w:t>👉</w:t>
      </w:r>
      <w:r w:rsidRPr="00244744">
        <w:t xml:space="preserve"> </w:t>
      </w:r>
      <w:proofErr w:type="spellStart"/>
      <w:r w:rsidRPr="00244744">
        <w:rPr>
          <w:b/>
          <w:bCs/>
        </w:rPr>
        <w:t>Zelfscore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bronnen</w:t>
      </w:r>
      <w:proofErr w:type="spellEnd"/>
      <w:r w:rsidRPr="00244744">
        <w:rPr>
          <w:b/>
          <w:bCs/>
        </w:rPr>
        <w:t xml:space="preserve"> (0–4):</w:t>
      </w:r>
      <w:r w:rsidRPr="00244744">
        <w:t xml:space="preserve"> ___ /4</w:t>
      </w:r>
    </w:p>
    <w:p w14:paraId="418F0F1A" w14:textId="77777777" w:rsidR="00C521D5" w:rsidRPr="00244744" w:rsidRDefault="00000000" w:rsidP="00C521D5">
      <w:pPr>
        <w:spacing w:after="160" w:line="278" w:lineRule="auto"/>
      </w:pPr>
      <w:r>
        <w:pict w14:anchorId="598938C7">
          <v:rect id="_x0000_i1027" style="width:0;height:1.5pt" o:hralign="center" o:hrstd="t" o:hr="t" fillcolor="#a0a0a0" stroked="f"/>
        </w:pict>
      </w:r>
    </w:p>
    <w:p w14:paraId="284322B3" w14:textId="77777777" w:rsidR="00C521D5" w:rsidRPr="00244744" w:rsidRDefault="00C521D5" w:rsidP="00C521D5">
      <w:pPr>
        <w:spacing w:after="160" w:line="278" w:lineRule="auto"/>
        <w:rPr>
          <w:b/>
          <w:bCs/>
        </w:rPr>
      </w:pPr>
      <w:r w:rsidRPr="00244744">
        <w:rPr>
          <w:b/>
          <w:bCs/>
        </w:rPr>
        <w:t xml:space="preserve">2. </w:t>
      </w:r>
      <w:proofErr w:type="spellStart"/>
      <w:r w:rsidRPr="00244744">
        <w:rPr>
          <w:b/>
          <w:bCs/>
        </w:rPr>
        <w:t>Samenvatting</w:t>
      </w:r>
      <w:proofErr w:type="spellEnd"/>
      <w:r w:rsidRPr="00244744">
        <w:rPr>
          <w:b/>
          <w:bCs/>
        </w:rPr>
        <w:t xml:space="preserve"> van het </w:t>
      </w:r>
      <w:proofErr w:type="spellStart"/>
      <w:r w:rsidRPr="00244744">
        <w:rPr>
          <w:b/>
          <w:bCs/>
        </w:rPr>
        <w:t>artikel</w:t>
      </w:r>
      <w:proofErr w:type="spellEnd"/>
    </w:p>
    <w:p w14:paraId="32970718" w14:textId="77777777" w:rsidR="00C521D5" w:rsidRPr="00244744" w:rsidRDefault="00C521D5" w:rsidP="00C521D5">
      <w:pPr>
        <w:numPr>
          <w:ilvl w:val="0"/>
          <w:numId w:val="11"/>
        </w:numPr>
        <w:spacing w:after="160" w:line="278" w:lineRule="auto"/>
      </w:pPr>
      <w:proofErr w:type="spellStart"/>
      <w:r w:rsidRPr="00244744">
        <w:t>Mijn</w:t>
      </w:r>
      <w:proofErr w:type="spellEnd"/>
      <w:r w:rsidRPr="00244744">
        <w:t xml:space="preserve"> </w:t>
      </w:r>
      <w:proofErr w:type="spellStart"/>
      <w:r w:rsidRPr="00244744">
        <w:t>samenvatting</w:t>
      </w:r>
      <w:proofErr w:type="spellEnd"/>
      <w:r w:rsidRPr="00244744">
        <w:t xml:space="preserve"> is </w:t>
      </w:r>
      <w:proofErr w:type="spellStart"/>
      <w:r w:rsidRPr="00244744">
        <w:rPr>
          <w:b/>
          <w:bCs/>
        </w:rPr>
        <w:t>minstens</w:t>
      </w:r>
      <w:proofErr w:type="spellEnd"/>
      <w:r w:rsidRPr="00244744">
        <w:rPr>
          <w:b/>
          <w:bCs/>
        </w:rPr>
        <w:t xml:space="preserve"> 8 </w:t>
      </w:r>
      <w:proofErr w:type="spellStart"/>
      <w:r w:rsidRPr="00244744">
        <w:rPr>
          <w:b/>
          <w:bCs/>
        </w:rPr>
        <w:t>zinnen</w:t>
      </w:r>
      <w:proofErr w:type="spellEnd"/>
    </w:p>
    <w:p w14:paraId="66F7E3EE" w14:textId="77777777" w:rsidR="00C521D5" w:rsidRPr="00244744" w:rsidRDefault="00C521D5" w:rsidP="00C521D5">
      <w:pPr>
        <w:numPr>
          <w:ilvl w:val="0"/>
          <w:numId w:val="11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in mijn eigen woorden geschreven (niet gekopieerd)</w:t>
      </w:r>
    </w:p>
    <w:p w14:paraId="4EF014DA" w14:textId="77777777" w:rsidR="00C521D5" w:rsidRPr="00244744" w:rsidRDefault="00C521D5" w:rsidP="00C521D5">
      <w:pPr>
        <w:numPr>
          <w:ilvl w:val="0"/>
          <w:numId w:val="11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kan duidelijk antwoorden op:</w:t>
      </w:r>
    </w:p>
    <w:p w14:paraId="6B5CBE8B" w14:textId="77777777" w:rsidR="00C521D5" w:rsidRPr="00244744" w:rsidRDefault="00C521D5" w:rsidP="00C521D5">
      <w:pPr>
        <w:numPr>
          <w:ilvl w:val="1"/>
          <w:numId w:val="11"/>
        </w:numPr>
        <w:spacing w:after="160" w:line="278" w:lineRule="auto"/>
      </w:pPr>
      <w:r w:rsidRPr="00244744">
        <w:t xml:space="preserve">Wat </w:t>
      </w:r>
      <w:proofErr w:type="spellStart"/>
      <w:r w:rsidRPr="00244744">
        <w:t>gebeurt</w:t>
      </w:r>
      <w:proofErr w:type="spellEnd"/>
      <w:r w:rsidRPr="00244744">
        <w:t xml:space="preserve"> er?</w:t>
      </w:r>
    </w:p>
    <w:p w14:paraId="6006C20C" w14:textId="77777777" w:rsidR="00C521D5" w:rsidRPr="00244744" w:rsidRDefault="00C521D5" w:rsidP="00C521D5">
      <w:pPr>
        <w:numPr>
          <w:ilvl w:val="1"/>
          <w:numId w:val="11"/>
        </w:numPr>
        <w:spacing w:after="160" w:line="278" w:lineRule="auto"/>
      </w:pPr>
      <w:r w:rsidRPr="00244744">
        <w:t xml:space="preserve">Wie is </w:t>
      </w:r>
      <w:proofErr w:type="spellStart"/>
      <w:r w:rsidRPr="00244744">
        <w:t>betrokken</w:t>
      </w:r>
      <w:proofErr w:type="spellEnd"/>
      <w:r w:rsidRPr="00244744">
        <w:t>?</w:t>
      </w:r>
    </w:p>
    <w:p w14:paraId="7E4F2165" w14:textId="77777777" w:rsidR="00C521D5" w:rsidRPr="00244744" w:rsidRDefault="00C521D5" w:rsidP="00C521D5">
      <w:pPr>
        <w:numPr>
          <w:ilvl w:val="1"/>
          <w:numId w:val="11"/>
        </w:numPr>
        <w:spacing w:after="160" w:line="278" w:lineRule="auto"/>
      </w:pPr>
      <w:proofErr w:type="spellStart"/>
      <w:r w:rsidRPr="00244744">
        <w:t>Waar</w:t>
      </w:r>
      <w:proofErr w:type="spellEnd"/>
      <w:r w:rsidRPr="00244744">
        <w:t xml:space="preserve"> </w:t>
      </w:r>
      <w:proofErr w:type="spellStart"/>
      <w:r w:rsidRPr="00244744">
        <w:t>gebeurt</w:t>
      </w:r>
      <w:proofErr w:type="spellEnd"/>
      <w:r w:rsidRPr="00244744">
        <w:t xml:space="preserve"> het?</w:t>
      </w:r>
    </w:p>
    <w:p w14:paraId="3CC11421" w14:textId="77777777" w:rsidR="00C521D5" w:rsidRPr="00244744" w:rsidRDefault="00C521D5" w:rsidP="00C521D5">
      <w:pPr>
        <w:numPr>
          <w:ilvl w:val="0"/>
          <w:numId w:val="11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Mijn tekst is logisch opgebouwd (geen losse zinnen)</w:t>
      </w:r>
    </w:p>
    <w:p w14:paraId="562E1A51" w14:textId="77777777" w:rsidR="00C521D5" w:rsidRPr="00244744" w:rsidRDefault="00C521D5" w:rsidP="00C521D5">
      <w:pPr>
        <w:spacing w:after="160" w:line="278" w:lineRule="auto"/>
      </w:pPr>
      <w:r w:rsidRPr="00244744">
        <w:rPr>
          <w:rFonts w:ascii="Segoe UI Emoji" w:hAnsi="Segoe UI Emoji" w:cs="Segoe UI Emoji"/>
        </w:rPr>
        <w:t>👉</w:t>
      </w:r>
      <w:r w:rsidRPr="00244744">
        <w:t xml:space="preserve"> </w:t>
      </w:r>
      <w:proofErr w:type="spellStart"/>
      <w:r w:rsidRPr="00244744">
        <w:rPr>
          <w:b/>
          <w:bCs/>
        </w:rPr>
        <w:t>Zelfscore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samenvatting</w:t>
      </w:r>
      <w:proofErr w:type="spellEnd"/>
      <w:r w:rsidRPr="00244744">
        <w:rPr>
          <w:b/>
          <w:bCs/>
        </w:rPr>
        <w:t xml:space="preserve"> (0–4):</w:t>
      </w:r>
      <w:r w:rsidRPr="00244744">
        <w:t xml:space="preserve"> ___ /4</w:t>
      </w:r>
    </w:p>
    <w:p w14:paraId="41B47795" w14:textId="77777777" w:rsidR="00C521D5" w:rsidRPr="00244744" w:rsidRDefault="00000000" w:rsidP="00C521D5">
      <w:pPr>
        <w:spacing w:after="160" w:line="278" w:lineRule="auto"/>
      </w:pPr>
      <w:r>
        <w:pict w14:anchorId="0054233B">
          <v:rect id="_x0000_i1028" style="width:0;height:1.5pt" o:hralign="center" o:hrstd="t" o:hr="t" fillcolor="#a0a0a0" stroked="f"/>
        </w:pict>
      </w:r>
    </w:p>
    <w:p w14:paraId="435C6705" w14:textId="77777777" w:rsidR="00C521D5" w:rsidRPr="00244744" w:rsidRDefault="00C521D5" w:rsidP="00C521D5">
      <w:pPr>
        <w:spacing w:after="160" w:line="278" w:lineRule="auto"/>
        <w:rPr>
          <w:b/>
          <w:bCs/>
        </w:rPr>
      </w:pPr>
      <w:r w:rsidRPr="00244744">
        <w:rPr>
          <w:b/>
          <w:bCs/>
        </w:rPr>
        <w:lastRenderedPageBreak/>
        <w:t xml:space="preserve">3. </w:t>
      </w:r>
      <w:proofErr w:type="spellStart"/>
      <w:r w:rsidRPr="00244744">
        <w:rPr>
          <w:b/>
          <w:bCs/>
        </w:rPr>
        <w:t>Economische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analyse</w:t>
      </w:r>
      <w:proofErr w:type="spellEnd"/>
    </w:p>
    <w:p w14:paraId="4AE90721" w14:textId="77777777" w:rsidR="00C521D5" w:rsidRPr="00244744" w:rsidRDefault="00C521D5" w:rsidP="00C521D5">
      <w:pPr>
        <w:numPr>
          <w:ilvl w:val="0"/>
          <w:numId w:val="12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 xml:space="preserve">Ik heb </w:t>
      </w:r>
      <w:r w:rsidRPr="00244744">
        <w:rPr>
          <w:b/>
          <w:bCs/>
          <w:lang w:val="nl-BE"/>
        </w:rPr>
        <w:t>minstens 3 economische begrippen</w:t>
      </w:r>
      <w:r w:rsidRPr="00244744">
        <w:rPr>
          <w:lang w:val="nl-BE"/>
        </w:rPr>
        <w:t xml:space="preserve"> gebruikt</w:t>
      </w:r>
    </w:p>
    <w:p w14:paraId="68C34E6F" w14:textId="77777777" w:rsidR="00C521D5" w:rsidRPr="00244744" w:rsidRDefault="00C521D5" w:rsidP="00C521D5">
      <w:pPr>
        <w:numPr>
          <w:ilvl w:val="0"/>
          <w:numId w:val="12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kan elk begrip correct uitleggen</w:t>
      </w:r>
    </w:p>
    <w:p w14:paraId="27A4E32C" w14:textId="77777777" w:rsidR="00C521D5" w:rsidRPr="00244744" w:rsidRDefault="00C521D5" w:rsidP="00C521D5">
      <w:pPr>
        <w:numPr>
          <w:ilvl w:val="0"/>
          <w:numId w:val="12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minstens 1 oorzaak en 1 gevolg uitgelegd</w:t>
      </w:r>
    </w:p>
    <w:p w14:paraId="7BABE992" w14:textId="77777777" w:rsidR="00C521D5" w:rsidRPr="00244744" w:rsidRDefault="00C521D5" w:rsidP="00C521D5">
      <w:pPr>
        <w:numPr>
          <w:ilvl w:val="0"/>
          <w:numId w:val="12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verbanden gelegd tussen begrippen (bv. inflatie ↔ koopkracht)</w:t>
      </w:r>
    </w:p>
    <w:p w14:paraId="0D2C7709" w14:textId="77777777" w:rsidR="00C521D5" w:rsidRPr="00244744" w:rsidRDefault="00C521D5" w:rsidP="00C521D5">
      <w:pPr>
        <w:numPr>
          <w:ilvl w:val="0"/>
          <w:numId w:val="12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Mijn uitleg gaat verder dan alleen beschrijven</w:t>
      </w:r>
    </w:p>
    <w:p w14:paraId="7DDF4472" w14:textId="77777777" w:rsidR="00C521D5" w:rsidRPr="00244744" w:rsidRDefault="00C521D5" w:rsidP="00C521D5">
      <w:pPr>
        <w:spacing w:after="160" w:line="278" w:lineRule="auto"/>
      </w:pPr>
      <w:r w:rsidRPr="00244744">
        <w:rPr>
          <w:rFonts w:ascii="Segoe UI Emoji" w:hAnsi="Segoe UI Emoji" w:cs="Segoe UI Emoji"/>
        </w:rPr>
        <w:t>👉</w:t>
      </w:r>
      <w:r w:rsidRPr="00244744">
        <w:t xml:space="preserve"> </w:t>
      </w:r>
      <w:proofErr w:type="spellStart"/>
      <w:r w:rsidRPr="00244744">
        <w:rPr>
          <w:b/>
          <w:bCs/>
        </w:rPr>
        <w:t>Zelfscore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analyse</w:t>
      </w:r>
      <w:proofErr w:type="spellEnd"/>
      <w:r w:rsidRPr="00244744">
        <w:rPr>
          <w:b/>
          <w:bCs/>
        </w:rPr>
        <w:t xml:space="preserve"> (0–4):</w:t>
      </w:r>
      <w:r w:rsidRPr="00244744">
        <w:t xml:space="preserve"> ___ /4</w:t>
      </w:r>
    </w:p>
    <w:p w14:paraId="7951C1BF" w14:textId="77777777" w:rsidR="00C521D5" w:rsidRPr="00244744" w:rsidRDefault="00000000" w:rsidP="00C521D5">
      <w:pPr>
        <w:spacing w:after="160" w:line="278" w:lineRule="auto"/>
      </w:pPr>
      <w:r>
        <w:pict w14:anchorId="36D8485B">
          <v:rect id="_x0000_i1029" style="width:0;height:1.5pt" o:hralign="center" o:hrstd="t" o:hr="t" fillcolor="#a0a0a0" stroked="f"/>
        </w:pict>
      </w:r>
    </w:p>
    <w:p w14:paraId="5082B1CC" w14:textId="77777777" w:rsidR="00C521D5" w:rsidRPr="00244744" w:rsidRDefault="00C521D5" w:rsidP="00C521D5">
      <w:pPr>
        <w:spacing w:after="160" w:line="278" w:lineRule="auto"/>
        <w:rPr>
          <w:b/>
          <w:bCs/>
        </w:rPr>
      </w:pPr>
      <w:r w:rsidRPr="00244744">
        <w:rPr>
          <w:b/>
          <w:bCs/>
        </w:rPr>
        <w:t xml:space="preserve">4. </w:t>
      </w:r>
      <w:proofErr w:type="spellStart"/>
      <w:r w:rsidRPr="00244744">
        <w:rPr>
          <w:b/>
          <w:bCs/>
        </w:rPr>
        <w:t>Koppeling</w:t>
      </w:r>
      <w:proofErr w:type="spellEnd"/>
      <w:r w:rsidRPr="00244744">
        <w:rPr>
          <w:b/>
          <w:bCs/>
        </w:rPr>
        <w:t xml:space="preserve"> met </w:t>
      </w:r>
      <w:proofErr w:type="spellStart"/>
      <w:r w:rsidRPr="00244744">
        <w:rPr>
          <w:b/>
          <w:bCs/>
        </w:rPr>
        <w:t>theorie</w:t>
      </w:r>
      <w:proofErr w:type="spellEnd"/>
    </w:p>
    <w:p w14:paraId="40EBD13A" w14:textId="77777777" w:rsidR="00C521D5" w:rsidRPr="00244744" w:rsidRDefault="00C521D5" w:rsidP="00C521D5">
      <w:pPr>
        <w:numPr>
          <w:ilvl w:val="0"/>
          <w:numId w:val="13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minstens 2 begrippen uit de les correct gebruikt</w:t>
      </w:r>
    </w:p>
    <w:p w14:paraId="31C66A0C" w14:textId="77777777" w:rsidR="00C521D5" w:rsidRPr="00244744" w:rsidRDefault="00C521D5" w:rsidP="00C521D5">
      <w:pPr>
        <w:numPr>
          <w:ilvl w:val="0"/>
          <w:numId w:val="13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kan uitleggen hoe de theorie past bij het artikel</w:t>
      </w:r>
    </w:p>
    <w:p w14:paraId="23DF2F3E" w14:textId="77777777" w:rsidR="00C521D5" w:rsidRPr="00244744" w:rsidRDefault="00C521D5" w:rsidP="00C521D5">
      <w:pPr>
        <w:numPr>
          <w:ilvl w:val="0"/>
          <w:numId w:val="13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niet enkel namen van begrippen genoemd, maar ze toegepast</w:t>
      </w:r>
    </w:p>
    <w:p w14:paraId="4424320B" w14:textId="77777777" w:rsidR="00C521D5" w:rsidRPr="00244744" w:rsidRDefault="00C521D5" w:rsidP="00C521D5">
      <w:pPr>
        <w:numPr>
          <w:ilvl w:val="0"/>
          <w:numId w:val="13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minstens 1 duidelijk voorbeeld uit de les gekoppeld</w:t>
      </w:r>
    </w:p>
    <w:p w14:paraId="3BA0A5A4" w14:textId="77777777" w:rsidR="00C521D5" w:rsidRPr="00244744" w:rsidRDefault="00C521D5" w:rsidP="00C521D5">
      <w:pPr>
        <w:spacing w:after="160" w:line="278" w:lineRule="auto"/>
      </w:pPr>
      <w:r w:rsidRPr="00244744">
        <w:rPr>
          <w:rFonts w:ascii="Segoe UI Emoji" w:hAnsi="Segoe UI Emoji" w:cs="Segoe UI Emoji"/>
        </w:rPr>
        <w:t>👉</w:t>
      </w:r>
      <w:r w:rsidRPr="00244744">
        <w:t xml:space="preserve"> </w:t>
      </w:r>
      <w:proofErr w:type="spellStart"/>
      <w:r w:rsidRPr="00244744">
        <w:rPr>
          <w:b/>
          <w:bCs/>
        </w:rPr>
        <w:t>Zelfscore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theorie</w:t>
      </w:r>
      <w:proofErr w:type="spellEnd"/>
      <w:r w:rsidRPr="00244744">
        <w:rPr>
          <w:b/>
          <w:bCs/>
        </w:rPr>
        <w:t xml:space="preserve"> (0–4):</w:t>
      </w:r>
      <w:r w:rsidRPr="00244744">
        <w:t xml:space="preserve"> ___ /4</w:t>
      </w:r>
    </w:p>
    <w:p w14:paraId="1CFF4FA9" w14:textId="77777777" w:rsidR="00C521D5" w:rsidRPr="00244744" w:rsidRDefault="00000000" w:rsidP="00C521D5">
      <w:pPr>
        <w:spacing w:after="160" w:line="278" w:lineRule="auto"/>
      </w:pPr>
      <w:r>
        <w:pict w14:anchorId="225C8E33">
          <v:rect id="_x0000_i1030" style="width:0;height:1.5pt" o:hralign="center" o:hrstd="t" o:hr="t" fillcolor="#a0a0a0" stroked="f"/>
        </w:pict>
      </w:r>
    </w:p>
    <w:p w14:paraId="099FBA06" w14:textId="77777777" w:rsidR="00C521D5" w:rsidRPr="00244744" w:rsidRDefault="00C521D5" w:rsidP="00C521D5">
      <w:pPr>
        <w:spacing w:after="160" w:line="278" w:lineRule="auto"/>
        <w:rPr>
          <w:b/>
          <w:bCs/>
        </w:rPr>
      </w:pPr>
      <w:r w:rsidRPr="00244744">
        <w:rPr>
          <w:b/>
          <w:bCs/>
        </w:rPr>
        <w:t xml:space="preserve">5. </w:t>
      </w:r>
      <w:proofErr w:type="spellStart"/>
      <w:r w:rsidRPr="00244744">
        <w:rPr>
          <w:b/>
          <w:bCs/>
        </w:rPr>
        <w:t>Kritisch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denken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en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mening</w:t>
      </w:r>
      <w:proofErr w:type="spellEnd"/>
    </w:p>
    <w:p w14:paraId="4FB0316D" w14:textId="77777777" w:rsidR="00C521D5" w:rsidRPr="00244744" w:rsidRDefault="00C521D5" w:rsidP="00C521D5">
      <w:pPr>
        <w:numPr>
          <w:ilvl w:val="0"/>
          <w:numId w:val="14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een duidelijke mening gegeven</w:t>
      </w:r>
    </w:p>
    <w:p w14:paraId="3564F3BF" w14:textId="77777777" w:rsidR="00C521D5" w:rsidRPr="00244744" w:rsidRDefault="00C521D5" w:rsidP="00C521D5">
      <w:pPr>
        <w:numPr>
          <w:ilvl w:val="0"/>
          <w:numId w:val="14"/>
        </w:numPr>
        <w:spacing w:after="160" w:line="278" w:lineRule="auto"/>
      </w:pPr>
      <w:r w:rsidRPr="00244744">
        <w:t xml:space="preserve">Ik </w:t>
      </w:r>
      <w:proofErr w:type="spellStart"/>
      <w:r w:rsidRPr="00244744">
        <w:t>heb</w:t>
      </w:r>
      <w:proofErr w:type="spellEnd"/>
      <w:r w:rsidRPr="00244744">
        <w:t xml:space="preserve"> </w:t>
      </w:r>
      <w:proofErr w:type="spellStart"/>
      <w:r w:rsidRPr="00244744">
        <w:t>minstens</w:t>
      </w:r>
      <w:proofErr w:type="spellEnd"/>
      <w:r w:rsidRPr="00244744">
        <w:t xml:space="preserve"> 2 </w:t>
      </w:r>
      <w:proofErr w:type="spellStart"/>
      <w:r w:rsidRPr="00244744">
        <w:t>argumenten</w:t>
      </w:r>
      <w:proofErr w:type="spellEnd"/>
      <w:r w:rsidRPr="00244744">
        <w:t xml:space="preserve"> </w:t>
      </w:r>
      <w:proofErr w:type="spellStart"/>
      <w:r w:rsidRPr="00244744">
        <w:t>gegeven</w:t>
      </w:r>
      <w:proofErr w:type="spellEnd"/>
    </w:p>
    <w:p w14:paraId="7CE7B55C" w14:textId="77777777" w:rsidR="00C521D5" w:rsidRPr="00244744" w:rsidRDefault="00C521D5" w:rsidP="00C521D5">
      <w:pPr>
        <w:numPr>
          <w:ilvl w:val="0"/>
          <w:numId w:val="14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Mijn argumenten zijn onderbouwd met info uit bronnen of les</w:t>
      </w:r>
    </w:p>
    <w:p w14:paraId="6025757E" w14:textId="77777777" w:rsidR="00C521D5" w:rsidRPr="00244744" w:rsidRDefault="00C521D5" w:rsidP="00C521D5">
      <w:pPr>
        <w:numPr>
          <w:ilvl w:val="0"/>
          <w:numId w:val="14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Ik heb niet alleen “ik vind dat…” geschreven zonder uitleg</w:t>
      </w:r>
    </w:p>
    <w:p w14:paraId="18195258" w14:textId="77777777" w:rsidR="00C521D5" w:rsidRPr="00244744" w:rsidRDefault="00C521D5" w:rsidP="00C521D5">
      <w:pPr>
        <w:spacing w:after="160" w:line="278" w:lineRule="auto"/>
      </w:pPr>
      <w:r w:rsidRPr="00244744">
        <w:rPr>
          <w:rFonts w:ascii="Segoe UI Emoji" w:hAnsi="Segoe UI Emoji" w:cs="Segoe UI Emoji"/>
        </w:rPr>
        <w:t>👉</w:t>
      </w:r>
      <w:r w:rsidRPr="00244744">
        <w:t xml:space="preserve"> </w:t>
      </w:r>
      <w:proofErr w:type="spellStart"/>
      <w:r w:rsidRPr="00244744">
        <w:rPr>
          <w:b/>
          <w:bCs/>
        </w:rPr>
        <w:t>Zelfscore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kritisch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denken</w:t>
      </w:r>
      <w:proofErr w:type="spellEnd"/>
      <w:r w:rsidRPr="00244744">
        <w:rPr>
          <w:b/>
          <w:bCs/>
        </w:rPr>
        <w:t xml:space="preserve"> (0–2):</w:t>
      </w:r>
      <w:r w:rsidRPr="00244744">
        <w:t xml:space="preserve"> ___ /2</w:t>
      </w:r>
    </w:p>
    <w:p w14:paraId="1E78BF34" w14:textId="77777777" w:rsidR="00C521D5" w:rsidRPr="00244744" w:rsidRDefault="00000000" w:rsidP="00C521D5">
      <w:pPr>
        <w:spacing w:after="160" w:line="278" w:lineRule="auto"/>
      </w:pPr>
      <w:r>
        <w:pict w14:anchorId="53C7F2CC">
          <v:rect id="_x0000_i1031" style="width:0;height:1.5pt" o:hralign="center" o:hrstd="t" o:hr="t" fillcolor="#a0a0a0" stroked="f"/>
        </w:pict>
      </w:r>
    </w:p>
    <w:p w14:paraId="194C0170" w14:textId="77777777" w:rsidR="00C521D5" w:rsidRPr="00244744" w:rsidRDefault="00C521D5" w:rsidP="00C521D5">
      <w:pPr>
        <w:spacing w:after="160" w:line="278" w:lineRule="auto"/>
        <w:rPr>
          <w:b/>
          <w:bCs/>
        </w:rPr>
      </w:pPr>
      <w:r w:rsidRPr="00244744">
        <w:rPr>
          <w:b/>
          <w:bCs/>
        </w:rPr>
        <w:t xml:space="preserve">6. </w:t>
      </w:r>
      <w:proofErr w:type="spellStart"/>
      <w:r w:rsidRPr="00244744">
        <w:rPr>
          <w:b/>
          <w:bCs/>
        </w:rPr>
        <w:t>Structuur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en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verzorging</w:t>
      </w:r>
      <w:proofErr w:type="spellEnd"/>
    </w:p>
    <w:p w14:paraId="13DFED79" w14:textId="77777777" w:rsidR="00C521D5" w:rsidRPr="00244744" w:rsidRDefault="00C521D5" w:rsidP="00C521D5">
      <w:pPr>
        <w:numPr>
          <w:ilvl w:val="0"/>
          <w:numId w:val="15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Mijn portfolio heeft duidelijke titels en onderdelen</w:t>
      </w:r>
    </w:p>
    <w:p w14:paraId="10A5EEE3" w14:textId="77777777" w:rsidR="00C521D5" w:rsidRPr="00244744" w:rsidRDefault="00C521D5" w:rsidP="00C521D5">
      <w:pPr>
        <w:numPr>
          <w:ilvl w:val="0"/>
          <w:numId w:val="15"/>
        </w:numPr>
        <w:spacing w:after="160" w:line="278" w:lineRule="auto"/>
      </w:pPr>
      <w:proofErr w:type="spellStart"/>
      <w:r w:rsidRPr="00244744">
        <w:t>Volgende</w:t>
      </w:r>
      <w:proofErr w:type="spellEnd"/>
      <w:r w:rsidRPr="00244744">
        <w:t xml:space="preserve"> </w:t>
      </w:r>
      <w:proofErr w:type="spellStart"/>
      <w:r w:rsidRPr="00244744">
        <w:t>onderdelen</w:t>
      </w:r>
      <w:proofErr w:type="spellEnd"/>
      <w:r w:rsidRPr="00244744">
        <w:t xml:space="preserve"> </w:t>
      </w:r>
      <w:proofErr w:type="spellStart"/>
      <w:r w:rsidRPr="00244744">
        <w:t>zijn</w:t>
      </w:r>
      <w:proofErr w:type="spellEnd"/>
      <w:r w:rsidRPr="00244744">
        <w:t xml:space="preserve"> </w:t>
      </w:r>
      <w:proofErr w:type="spellStart"/>
      <w:r w:rsidRPr="00244744">
        <w:t>aanwezig</w:t>
      </w:r>
      <w:proofErr w:type="spellEnd"/>
      <w:r w:rsidRPr="00244744">
        <w:t>:</w:t>
      </w:r>
    </w:p>
    <w:p w14:paraId="48CA2938" w14:textId="77777777" w:rsidR="00C521D5" w:rsidRPr="00244744" w:rsidRDefault="00C521D5" w:rsidP="00C521D5">
      <w:pPr>
        <w:numPr>
          <w:ilvl w:val="1"/>
          <w:numId w:val="15"/>
        </w:numPr>
        <w:spacing w:after="160" w:line="278" w:lineRule="auto"/>
      </w:pPr>
      <w:proofErr w:type="spellStart"/>
      <w:r w:rsidRPr="00244744">
        <w:t>bron</w:t>
      </w:r>
      <w:proofErr w:type="spellEnd"/>
    </w:p>
    <w:p w14:paraId="0E9C3060" w14:textId="77777777" w:rsidR="00C521D5" w:rsidRPr="00244744" w:rsidRDefault="00C521D5" w:rsidP="00C521D5">
      <w:pPr>
        <w:numPr>
          <w:ilvl w:val="1"/>
          <w:numId w:val="15"/>
        </w:numPr>
        <w:spacing w:after="160" w:line="278" w:lineRule="auto"/>
      </w:pPr>
      <w:proofErr w:type="spellStart"/>
      <w:r w:rsidRPr="00244744">
        <w:t>samenvatting</w:t>
      </w:r>
      <w:proofErr w:type="spellEnd"/>
    </w:p>
    <w:p w14:paraId="18F87CFD" w14:textId="77777777" w:rsidR="00C521D5" w:rsidRPr="00244744" w:rsidRDefault="00C521D5" w:rsidP="00C521D5">
      <w:pPr>
        <w:numPr>
          <w:ilvl w:val="1"/>
          <w:numId w:val="15"/>
        </w:numPr>
        <w:spacing w:after="160" w:line="278" w:lineRule="auto"/>
      </w:pPr>
      <w:proofErr w:type="spellStart"/>
      <w:proofErr w:type="gramStart"/>
      <w:r w:rsidRPr="00244744">
        <w:t>analyse</w:t>
      </w:r>
      <w:proofErr w:type="spellEnd"/>
      <w:proofErr w:type="gramEnd"/>
    </w:p>
    <w:p w14:paraId="0FDFAC89" w14:textId="77777777" w:rsidR="00C521D5" w:rsidRPr="00244744" w:rsidRDefault="00C521D5" w:rsidP="00C521D5">
      <w:pPr>
        <w:numPr>
          <w:ilvl w:val="1"/>
          <w:numId w:val="15"/>
        </w:numPr>
        <w:spacing w:after="160" w:line="278" w:lineRule="auto"/>
      </w:pPr>
      <w:proofErr w:type="spellStart"/>
      <w:r w:rsidRPr="00244744">
        <w:lastRenderedPageBreak/>
        <w:t>theorie</w:t>
      </w:r>
      <w:proofErr w:type="spellEnd"/>
    </w:p>
    <w:p w14:paraId="12EAC735" w14:textId="77777777" w:rsidR="00C521D5" w:rsidRPr="00244744" w:rsidRDefault="00C521D5" w:rsidP="00C521D5">
      <w:pPr>
        <w:numPr>
          <w:ilvl w:val="1"/>
          <w:numId w:val="15"/>
        </w:numPr>
        <w:spacing w:after="160" w:line="278" w:lineRule="auto"/>
      </w:pPr>
      <w:proofErr w:type="spellStart"/>
      <w:r w:rsidRPr="00244744">
        <w:t>mening</w:t>
      </w:r>
      <w:proofErr w:type="spellEnd"/>
    </w:p>
    <w:p w14:paraId="53E90203" w14:textId="77777777" w:rsidR="00C521D5" w:rsidRPr="00244744" w:rsidRDefault="00C521D5" w:rsidP="00C521D5">
      <w:pPr>
        <w:numPr>
          <w:ilvl w:val="0"/>
          <w:numId w:val="15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>Mijn werk is netjes en goed leesbaar</w:t>
      </w:r>
    </w:p>
    <w:p w14:paraId="2CFF0B0D" w14:textId="77777777" w:rsidR="00C521D5" w:rsidRPr="00244744" w:rsidRDefault="00C521D5" w:rsidP="00C521D5">
      <w:pPr>
        <w:numPr>
          <w:ilvl w:val="0"/>
          <w:numId w:val="15"/>
        </w:numPr>
        <w:spacing w:after="160" w:line="278" w:lineRule="auto"/>
        <w:rPr>
          <w:lang w:val="nl-BE"/>
        </w:rPr>
      </w:pPr>
      <w:r w:rsidRPr="00244744">
        <w:rPr>
          <w:lang w:val="nl-BE"/>
        </w:rPr>
        <w:t xml:space="preserve">Ik heb eventueel schema’s, </w:t>
      </w:r>
      <w:proofErr w:type="spellStart"/>
      <w:r w:rsidRPr="00244744">
        <w:rPr>
          <w:lang w:val="nl-BE"/>
        </w:rPr>
        <w:t>mindmaps</w:t>
      </w:r>
      <w:proofErr w:type="spellEnd"/>
      <w:r w:rsidRPr="00244744">
        <w:rPr>
          <w:lang w:val="nl-BE"/>
        </w:rPr>
        <w:t xml:space="preserve"> of </w:t>
      </w:r>
      <w:proofErr w:type="spellStart"/>
      <w:r w:rsidRPr="00244744">
        <w:rPr>
          <w:lang w:val="nl-BE"/>
        </w:rPr>
        <w:t>visuals</w:t>
      </w:r>
      <w:proofErr w:type="spellEnd"/>
      <w:r w:rsidRPr="00244744">
        <w:rPr>
          <w:lang w:val="nl-BE"/>
        </w:rPr>
        <w:t xml:space="preserve"> gebruikt</w:t>
      </w:r>
    </w:p>
    <w:p w14:paraId="4F57C305" w14:textId="77777777" w:rsidR="00C521D5" w:rsidRPr="00244744" w:rsidRDefault="00C521D5" w:rsidP="00C521D5">
      <w:pPr>
        <w:spacing w:after="160" w:line="278" w:lineRule="auto"/>
      </w:pPr>
      <w:r w:rsidRPr="00244744">
        <w:rPr>
          <w:rFonts w:ascii="Segoe UI Emoji" w:hAnsi="Segoe UI Emoji" w:cs="Segoe UI Emoji"/>
        </w:rPr>
        <w:t>👉</w:t>
      </w:r>
      <w:r w:rsidRPr="00244744">
        <w:t xml:space="preserve"> </w:t>
      </w:r>
      <w:proofErr w:type="spellStart"/>
      <w:r w:rsidRPr="00244744">
        <w:rPr>
          <w:b/>
          <w:bCs/>
        </w:rPr>
        <w:t>Zelfscore</w:t>
      </w:r>
      <w:proofErr w:type="spellEnd"/>
      <w:r w:rsidRPr="00244744">
        <w:rPr>
          <w:b/>
          <w:bCs/>
        </w:rPr>
        <w:t xml:space="preserve"> </w:t>
      </w:r>
      <w:proofErr w:type="spellStart"/>
      <w:r w:rsidRPr="00244744">
        <w:rPr>
          <w:b/>
          <w:bCs/>
        </w:rPr>
        <w:t>structuur</w:t>
      </w:r>
      <w:proofErr w:type="spellEnd"/>
      <w:r w:rsidRPr="00244744">
        <w:rPr>
          <w:b/>
          <w:bCs/>
        </w:rPr>
        <w:t xml:space="preserve"> (0–2):</w:t>
      </w:r>
      <w:r w:rsidRPr="00244744">
        <w:t xml:space="preserve"> ___ /2</w:t>
      </w:r>
    </w:p>
    <w:p w14:paraId="74E173B9" w14:textId="77777777" w:rsidR="00C521D5" w:rsidRPr="00244744" w:rsidRDefault="00000000" w:rsidP="00C521D5">
      <w:pPr>
        <w:spacing w:after="160" w:line="278" w:lineRule="auto"/>
      </w:pPr>
      <w:r>
        <w:pict w14:anchorId="38BA65C2">
          <v:rect id="_x0000_i1032" style="width:0;height:1.5pt" o:hralign="center" o:hrstd="t" o:hr="t" fillcolor="#a0a0a0" stroked="f"/>
        </w:pict>
      </w:r>
    </w:p>
    <w:p w14:paraId="08218968" w14:textId="77777777" w:rsidR="00C521D5" w:rsidRPr="00244744" w:rsidRDefault="00C521D5" w:rsidP="00C521D5">
      <w:pPr>
        <w:spacing w:after="160" w:line="278" w:lineRule="auto"/>
        <w:rPr>
          <w:b/>
          <w:bCs/>
          <w:lang w:val="nl-BE"/>
        </w:rPr>
      </w:pPr>
      <w:r w:rsidRPr="00244744">
        <w:rPr>
          <w:b/>
          <w:bCs/>
          <w:lang w:val="nl-BE"/>
        </w:rPr>
        <w:t>Reflectie (verplicht invullen)</w:t>
      </w:r>
    </w:p>
    <w:p w14:paraId="09A0FE60" w14:textId="77777777" w:rsidR="00C521D5" w:rsidRPr="00244744" w:rsidRDefault="00C521D5" w:rsidP="00C521D5">
      <w:pPr>
        <w:spacing w:after="160" w:line="278" w:lineRule="auto"/>
        <w:rPr>
          <w:lang w:val="nl-BE"/>
        </w:rPr>
      </w:pPr>
      <w:r w:rsidRPr="00244744">
        <w:rPr>
          <w:rFonts w:ascii="Segoe UI Emoji" w:hAnsi="Segoe UI Emoji" w:cs="Segoe UI Emoji"/>
          <w:lang w:val="nl-BE"/>
        </w:rPr>
        <w:t>✍</w:t>
      </w:r>
      <w:r w:rsidRPr="00244744">
        <w:rPr>
          <w:rFonts w:ascii="Segoe UI Emoji" w:hAnsi="Segoe UI Emoji" w:cs="Segoe UI Emoji"/>
        </w:rPr>
        <w:t>️</w:t>
      </w:r>
      <w:r w:rsidRPr="00244744">
        <w:rPr>
          <w:lang w:val="nl-BE"/>
        </w:rPr>
        <w:t xml:space="preserve"> Wat vond ik het moeilijkste aan deze opdracht?</w:t>
      </w:r>
    </w:p>
    <w:p w14:paraId="004B6712" w14:textId="77777777" w:rsidR="00C521D5" w:rsidRPr="00244744" w:rsidRDefault="00000000" w:rsidP="00C521D5">
      <w:pPr>
        <w:spacing w:after="160" w:line="278" w:lineRule="auto"/>
      </w:pPr>
      <w:r>
        <w:pict w14:anchorId="61DEA1A9">
          <v:rect id="_x0000_i1033" style="width:0;height:1.5pt" o:hralign="center" o:hrstd="t" o:hr="t" fillcolor="#a0a0a0" stroked="f"/>
        </w:pict>
      </w:r>
    </w:p>
    <w:p w14:paraId="67BDC7DF" w14:textId="77777777" w:rsidR="00C521D5" w:rsidRPr="00244744" w:rsidRDefault="00C521D5" w:rsidP="00C521D5">
      <w:pPr>
        <w:spacing w:after="160" w:line="278" w:lineRule="auto"/>
        <w:rPr>
          <w:lang w:val="nl-BE"/>
        </w:rPr>
      </w:pPr>
      <w:r w:rsidRPr="00244744">
        <w:rPr>
          <w:rFonts w:ascii="Segoe UI Emoji" w:hAnsi="Segoe UI Emoji" w:cs="Segoe UI Emoji"/>
          <w:lang w:val="nl-BE"/>
        </w:rPr>
        <w:t>✍</w:t>
      </w:r>
      <w:r w:rsidRPr="00244744">
        <w:rPr>
          <w:rFonts w:ascii="Segoe UI Emoji" w:hAnsi="Segoe UI Emoji" w:cs="Segoe UI Emoji"/>
        </w:rPr>
        <w:t>️</w:t>
      </w:r>
      <w:r w:rsidRPr="00244744">
        <w:rPr>
          <w:lang w:val="nl-BE"/>
        </w:rPr>
        <w:t xml:space="preserve"> Wat heb ik geleerd over economie of actualiteit?</w:t>
      </w:r>
    </w:p>
    <w:p w14:paraId="76A9A7E7" w14:textId="77777777" w:rsidR="00C521D5" w:rsidRPr="00244744" w:rsidRDefault="00000000" w:rsidP="00C521D5">
      <w:pPr>
        <w:spacing w:after="160" w:line="278" w:lineRule="auto"/>
      </w:pPr>
      <w:r>
        <w:pict w14:anchorId="34ECB699">
          <v:rect id="_x0000_i1034" style="width:0;height:1.5pt" o:hralign="center" o:hrstd="t" o:hr="t" fillcolor="#a0a0a0" stroked="f"/>
        </w:pict>
      </w:r>
    </w:p>
    <w:p w14:paraId="659B34BD" w14:textId="77777777" w:rsidR="00C521D5" w:rsidRPr="00244744" w:rsidRDefault="00C521D5" w:rsidP="00C521D5">
      <w:pPr>
        <w:spacing w:after="160" w:line="278" w:lineRule="auto"/>
        <w:rPr>
          <w:lang w:val="nl-BE"/>
        </w:rPr>
      </w:pPr>
      <w:r w:rsidRPr="00244744">
        <w:rPr>
          <w:rFonts w:ascii="Segoe UI Emoji" w:hAnsi="Segoe UI Emoji" w:cs="Segoe UI Emoji"/>
          <w:lang w:val="nl-BE"/>
        </w:rPr>
        <w:t>✍</w:t>
      </w:r>
      <w:r w:rsidRPr="00244744">
        <w:rPr>
          <w:rFonts w:ascii="Segoe UI Emoji" w:hAnsi="Segoe UI Emoji" w:cs="Segoe UI Emoji"/>
        </w:rPr>
        <w:t>️</w:t>
      </w:r>
      <w:r w:rsidRPr="00244744">
        <w:rPr>
          <w:lang w:val="nl-BE"/>
        </w:rPr>
        <w:t xml:space="preserve"> Wat zou ik nog verbeteren als ik opnieuw begin?</w:t>
      </w:r>
    </w:p>
    <w:p w14:paraId="0E431F30" w14:textId="77777777" w:rsidR="00C521D5" w:rsidRPr="00244744" w:rsidRDefault="00000000" w:rsidP="00C521D5">
      <w:pPr>
        <w:spacing w:after="160" w:line="278" w:lineRule="auto"/>
      </w:pPr>
      <w:r>
        <w:pict w14:anchorId="7825DC20">
          <v:rect id="_x0000_i1035" style="width:0;height:1.5pt" o:hralign="center" o:hrstd="t" o:hr="t" fillcolor="#a0a0a0" stroked="f"/>
        </w:pict>
      </w:r>
    </w:p>
    <w:p w14:paraId="401036D3" w14:textId="77777777" w:rsidR="00C521D5" w:rsidRPr="00244744" w:rsidRDefault="00000000" w:rsidP="00C521D5">
      <w:pPr>
        <w:spacing w:after="160" w:line="278" w:lineRule="auto"/>
      </w:pPr>
      <w:r>
        <w:pict w14:anchorId="5F7AC1F1">
          <v:rect id="_x0000_i1036" style="width:0;height:1.5pt" o:hralign="center" o:hrstd="t" o:hr="t" fillcolor="#a0a0a0" stroked="f"/>
        </w:pict>
      </w:r>
    </w:p>
    <w:p w14:paraId="491413F2" w14:textId="77777777" w:rsidR="00C521D5" w:rsidRPr="00244744" w:rsidRDefault="00C521D5" w:rsidP="00C521D5">
      <w:pPr>
        <w:spacing w:after="160" w:line="278" w:lineRule="auto"/>
        <w:rPr>
          <w:b/>
          <w:bCs/>
          <w:lang w:val="nl-BE"/>
        </w:rPr>
      </w:pPr>
      <w:r w:rsidRPr="00244744">
        <w:rPr>
          <w:b/>
          <w:bCs/>
          <w:lang w:val="nl-BE"/>
        </w:rPr>
        <w:t>Zelfcheck totaal</w:t>
      </w:r>
    </w:p>
    <w:p w14:paraId="224DF5D8" w14:textId="77777777" w:rsidR="00C521D5" w:rsidRPr="00244744" w:rsidRDefault="00C521D5" w:rsidP="00C521D5">
      <w:pPr>
        <w:spacing w:after="160" w:line="278" w:lineRule="auto"/>
        <w:rPr>
          <w:lang w:val="nl-BE"/>
        </w:rPr>
      </w:pPr>
      <w:r w:rsidRPr="00244744">
        <w:rPr>
          <w:rFonts w:ascii="Segoe UI Emoji" w:hAnsi="Segoe UI Emoji" w:cs="Segoe UI Emoji"/>
        </w:rPr>
        <w:t>👉</w:t>
      </w:r>
      <w:r w:rsidRPr="00244744">
        <w:rPr>
          <w:lang w:val="nl-BE"/>
        </w:rPr>
        <w:t xml:space="preserve"> Mijn geschatte </w:t>
      </w:r>
      <w:proofErr w:type="gramStart"/>
      <w:r w:rsidRPr="00244744">
        <w:rPr>
          <w:lang w:val="nl-BE"/>
        </w:rPr>
        <w:t>totaalscore: _</w:t>
      </w:r>
      <w:proofErr w:type="gramEnd"/>
      <w:r w:rsidRPr="00244744">
        <w:rPr>
          <w:lang w:val="nl-BE"/>
        </w:rPr>
        <w:t>_____ /20</w:t>
      </w:r>
    </w:p>
    <w:p w14:paraId="23DD2B86" w14:textId="77777777" w:rsidR="00C521D5" w:rsidRPr="00244744" w:rsidRDefault="00C521D5" w:rsidP="00C521D5">
      <w:pPr>
        <w:spacing w:after="160" w:line="278" w:lineRule="auto"/>
        <w:rPr>
          <w:lang w:val="nl-BE"/>
        </w:rPr>
      </w:pPr>
      <w:r w:rsidRPr="00244744">
        <w:rPr>
          <w:rFonts w:ascii="Segoe UI Symbol" w:hAnsi="Segoe UI Symbol" w:cs="Segoe UI Symbol"/>
          <w:lang w:val="nl-BE"/>
        </w:rPr>
        <w:t>✔</w:t>
      </w:r>
      <w:r w:rsidRPr="00244744">
        <w:rPr>
          <w:lang w:val="nl-BE"/>
        </w:rPr>
        <w:t xml:space="preserve"> Ik heb mijn werk nagekeken en verbeterd vóór inlevering:</w:t>
      </w:r>
      <w:r w:rsidRPr="00244744">
        <w:rPr>
          <w:lang w:val="nl-BE"/>
        </w:rPr>
        <w:br/>
      </w:r>
      <w:r w:rsidRPr="00244744">
        <w:rPr>
          <w:rFonts w:ascii="Segoe UI Symbol" w:hAnsi="Segoe UI Symbol" w:cs="Segoe UI Symbol"/>
          <w:lang w:val="nl-BE"/>
        </w:rPr>
        <w:t>☐</w:t>
      </w:r>
      <w:r w:rsidRPr="00244744">
        <w:rPr>
          <w:lang w:val="nl-BE"/>
        </w:rPr>
        <w:t xml:space="preserve"> Ja</w:t>
      </w:r>
      <w:r w:rsidRPr="00244744">
        <w:rPr>
          <w:lang w:val="nl-BE"/>
        </w:rPr>
        <w:br/>
      </w:r>
      <w:r w:rsidRPr="00244744">
        <w:rPr>
          <w:rFonts w:ascii="Segoe UI Symbol" w:hAnsi="Segoe UI Symbol" w:cs="Segoe UI Symbol"/>
          <w:lang w:val="nl-BE"/>
        </w:rPr>
        <w:t>☐</w:t>
      </w:r>
      <w:r w:rsidRPr="00244744">
        <w:rPr>
          <w:lang w:val="nl-BE"/>
        </w:rPr>
        <w:t xml:space="preserve"> Nee</w:t>
      </w:r>
    </w:p>
    <w:p w14:paraId="76DB752A" w14:textId="77777777" w:rsidR="00C521D5" w:rsidRPr="00244744" w:rsidRDefault="00000000" w:rsidP="00C521D5">
      <w:pPr>
        <w:spacing w:after="160" w:line="278" w:lineRule="auto"/>
      </w:pPr>
      <w:r>
        <w:pict w14:anchorId="036F2062">
          <v:rect id="_x0000_i1037" style="width:0;height:1.5pt" o:hralign="center" o:hrstd="t" o:hr="t" fillcolor="#a0a0a0" stroked="f"/>
        </w:pict>
      </w:r>
    </w:p>
    <w:p w14:paraId="2575D4DD" w14:textId="77777777" w:rsidR="00C521D5" w:rsidRPr="00C521D5" w:rsidRDefault="00C521D5" w:rsidP="00C521D5">
      <w:pPr>
        <w:rPr>
          <w:lang w:val="nl-BE"/>
        </w:rPr>
      </w:pPr>
    </w:p>
    <w:p w14:paraId="14DDD9E8" w14:textId="77777777" w:rsidR="004C7CD6" w:rsidRDefault="004C7CD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nl-BE"/>
        </w:rPr>
      </w:pPr>
      <w:r>
        <w:rPr>
          <w:lang w:val="nl-BE"/>
        </w:rPr>
        <w:br w:type="page"/>
      </w:r>
    </w:p>
    <w:p w14:paraId="562CE23C" w14:textId="7D99EB1E" w:rsidR="00147598" w:rsidRPr="00C521D5" w:rsidRDefault="00000000">
      <w:pPr>
        <w:pStyle w:val="Kop1"/>
        <w:rPr>
          <w:lang w:val="nl-BE"/>
        </w:rPr>
      </w:pPr>
      <w:r w:rsidRPr="00C521D5">
        <w:rPr>
          <w:lang w:val="nl-BE"/>
        </w:rPr>
        <w:lastRenderedPageBreak/>
        <w:t>3. Leerkrachtenfeedbackfiche</w:t>
      </w:r>
    </w:p>
    <w:p w14:paraId="482F93E2" w14:textId="77777777" w:rsidR="00C521D5" w:rsidRPr="00C521D5" w:rsidRDefault="00C521D5" w:rsidP="00C521D5">
      <w:pPr>
        <w:pStyle w:val="Titel"/>
        <w:rPr>
          <w:lang w:val="nl-BE"/>
        </w:rPr>
      </w:pPr>
      <w:r w:rsidRPr="00C521D5">
        <w:rPr>
          <w:lang w:val="nl-BE"/>
        </w:rPr>
        <w:t>Leerkrachtenfeedbackfiche – Actualiteitsportfolio Economie</w:t>
      </w:r>
    </w:p>
    <w:p w14:paraId="6449175F" w14:textId="77777777" w:rsidR="00C521D5" w:rsidRPr="00C521D5" w:rsidRDefault="00C521D5" w:rsidP="00C521D5">
      <w:pPr>
        <w:rPr>
          <w:lang w:val="nl-BE"/>
        </w:rPr>
      </w:pPr>
      <w:r w:rsidRPr="00C521D5">
        <w:rPr>
          <w:lang w:val="nl-BE"/>
        </w:rPr>
        <w:t>Naam leerling: ____________________</w:t>
      </w:r>
    </w:p>
    <w:p w14:paraId="63128248" w14:textId="77777777" w:rsidR="00C521D5" w:rsidRDefault="00C521D5" w:rsidP="00C521D5">
      <w:r>
        <w:t>Thema: ____________________________</w:t>
      </w:r>
    </w:p>
    <w:p w14:paraId="581CFE23" w14:textId="77777777" w:rsidR="00C521D5" w:rsidRDefault="00C521D5" w:rsidP="00C521D5">
      <w:pPr>
        <w:pStyle w:val="Kop1"/>
      </w:pPr>
      <w:r>
        <w:t xml:space="preserve">Feedback </w:t>
      </w:r>
      <w:proofErr w:type="spellStart"/>
      <w:r>
        <w:t>en</w:t>
      </w:r>
      <w:proofErr w:type="spellEnd"/>
      <w:r>
        <w:t xml:space="preserve"> scoring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8"/>
        <w:gridCol w:w="2875"/>
        <w:gridCol w:w="2877"/>
      </w:tblGrid>
      <w:tr w:rsidR="00C521D5" w14:paraId="7025CDEB" w14:textId="77777777" w:rsidTr="00C521D5">
        <w:tc>
          <w:tcPr>
            <w:tcW w:w="2880" w:type="dxa"/>
          </w:tcPr>
          <w:p w14:paraId="6B4E79D3" w14:textId="77777777" w:rsidR="00C521D5" w:rsidRDefault="00C521D5" w:rsidP="003E048F">
            <w:r>
              <w:t>Criteria</w:t>
            </w:r>
          </w:p>
        </w:tc>
        <w:tc>
          <w:tcPr>
            <w:tcW w:w="2880" w:type="dxa"/>
          </w:tcPr>
          <w:p w14:paraId="3CA4902F" w14:textId="77777777" w:rsidR="00C521D5" w:rsidRDefault="00C521D5" w:rsidP="003E048F">
            <w:r>
              <w:t>Score (/max)</w:t>
            </w:r>
          </w:p>
        </w:tc>
        <w:tc>
          <w:tcPr>
            <w:tcW w:w="2880" w:type="dxa"/>
          </w:tcPr>
          <w:p w14:paraId="103C30B8" w14:textId="77777777" w:rsidR="00C521D5" w:rsidRDefault="00C521D5" w:rsidP="003E048F">
            <w:proofErr w:type="spellStart"/>
            <w:r>
              <w:t>Opmerkingen</w:t>
            </w:r>
            <w:proofErr w:type="spellEnd"/>
          </w:p>
        </w:tc>
      </w:tr>
      <w:tr w:rsidR="00C521D5" w14:paraId="14EB70A4" w14:textId="77777777" w:rsidTr="00C521D5">
        <w:tc>
          <w:tcPr>
            <w:tcW w:w="2880" w:type="dxa"/>
          </w:tcPr>
          <w:p w14:paraId="7559B0B8" w14:textId="5DCBDFAF" w:rsidR="00C521D5" w:rsidRDefault="004C7CD6" w:rsidP="003E048F">
            <w:proofErr w:type="spellStart"/>
            <w:r>
              <w:t>B</w:t>
            </w:r>
            <w:r w:rsidR="00C521D5">
              <w:t>ronnenkwaliteit</w:t>
            </w:r>
            <w:proofErr w:type="spellEnd"/>
            <w:r w:rsidR="00C521D5">
              <w:t xml:space="preserve"> (/4)</w:t>
            </w:r>
          </w:p>
        </w:tc>
        <w:tc>
          <w:tcPr>
            <w:tcW w:w="2880" w:type="dxa"/>
          </w:tcPr>
          <w:p w14:paraId="700FA890" w14:textId="77777777" w:rsidR="00C521D5" w:rsidRDefault="00C521D5" w:rsidP="003E048F"/>
          <w:p w14:paraId="6AFBE04E" w14:textId="77777777" w:rsidR="00C521D5" w:rsidRDefault="00C521D5" w:rsidP="003E048F"/>
          <w:p w14:paraId="0CDD88E5" w14:textId="77777777" w:rsidR="00C521D5" w:rsidRDefault="00C521D5" w:rsidP="003E048F"/>
        </w:tc>
        <w:tc>
          <w:tcPr>
            <w:tcW w:w="2880" w:type="dxa"/>
          </w:tcPr>
          <w:p w14:paraId="29D96B05" w14:textId="77777777" w:rsidR="00C521D5" w:rsidRDefault="00C521D5" w:rsidP="003E048F"/>
        </w:tc>
      </w:tr>
      <w:tr w:rsidR="00C521D5" w14:paraId="55E3635F" w14:textId="77777777" w:rsidTr="00C521D5">
        <w:tc>
          <w:tcPr>
            <w:tcW w:w="2880" w:type="dxa"/>
          </w:tcPr>
          <w:p w14:paraId="274D048B" w14:textId="77777777" w:rsidR="00C521D5" w:rsidRDefault="00C521D5" w:rsidP="003E048F">
            <w:proofErr w:type="spellStart"/>
            <w:r>
              <w:t>Samenvatting</w:t>
            </w:r>
            <w:proofErr w:type="spellEnd"/>
            <w:r>
              <w:t xml:space="preserve"> (/4)</w:t>
            </w:r>
          </w:p>
        </w:tc>
        <w:tc>
          <w:tcPr>
            <w:tcW w:w="2880" w:type="dxa"/>
          </w:tcPr>
          <w:p w14:paraId="7771F9F2" w14:textId="77777777" w:rsidR="00C521D5" w:rsidRDefault="00C521D5" w:rsidP="003E048F"/>
          <w:p w14:paraId="7DE5424C" w14:textId="77777777" w:rsidR="00C521D5" w:rsidRDefault="00C521D5" w:rsidP="003E048F"/>
          <w:p w14:paraId="50B40E7A" w14:textId="77777777" w:rsidR="00C521D5" w:rsidRDefault="00C521D5" w:rsidP="003E048F"/>
        </w:tc>
        <w:tc>
          <w:tcPr>
            <w:tcW w:w="2880" w:type="dxa"/>
          </w:tcPr>
          <w:p w14:paraId="269C5130" w14:textId="77777777" w:rsidR="00C521D5" w:rsidRDefault="00C521D5" w:rsidP="003E048F"/>
        </w:tc>
      </w:tr>
      <w:tr w:rsidR="00C521D5" w14:paraId="5F8359B6" w14:textId="77777777" w:rsidTr="00C521D5">
        <w:tc>
          <w:tcPr>
            <w:tcW w:w="2880" w:type="dxa"/>
          </w:tcPr>
          <w:p w14:paraId="0F68118D" w14:textId="77777777" w:rsidR="00C521D5" w:rsidRDefault="00C521D5" w:rsidP="003E048F">
            <w:proofErr w:type="spellStart"/>
            <w:r>
              <w:t>Economische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analyse</w:t>
            </w:r>
            <w:proofErr w:type="spellEnd"/>
            <w:proofErr w:type="gramEnd"/>
            <w:r>
              <w:t xml:space="preserve"> (/4)</w:t>
            </w:r>
          </w:p>
        </w:tc>
        <w:tc>
          <w:tcPr>
            <w:tcW w:w="2880" w:type="dxa"/>
          </w:tcPr>
          <w:p w14:paraId="2D5A1E20" w14:textId="77777777" w:rsidR="00C521D5" w:rsidRDefault="00C521D5" w:rsidP="003E048F"/>
          <w:p w14:paraId="133559B1" w14:textId="77777777" w:rsidR="00C521D5" w:rsidRDefault="00C521D5" w:rsidP="003E048F"/>
          <w:p w14:paraId="26760020" w14:textId="77777777" w:rsidR="00C521D5" w:rsidRDefault="00C521D5" w:rsidP="003E048F"/>
        </w:tc>
        <w:tc>
          <w:tcPr>
            <w:tcW w:w="2880" w:type="dxa"/>
          </w:tcPr>
          <w:p w14:paraId="17EFA46B" w14:textId="77777777" w:rsidR="00C521D5" w:rsidRDefault="00C521D5" w:rsidP="003E048F"/>
        </w:tc>
      </w:tr>
      <w:tr w:rsidR="00C521D5" w14:paraId="3C05DF7C" w14:textId="77777777" w:rsidTr="00C521D5">
        <w:tc>
          <w:tcPr>
            <w:tcW w:w="2880" w:type="dxa"/>
          </w:tcPr>
          <w:p w14:paraId="4D1587D6" w14:textId="77777777" w:rsidR="00C521D5" w:rsidRDefault="00C521D5" w:rsidP="003E048F">
            <w:proofErr w:type="spellStart"/>
            <w:r>
              <w:t>Theorie</w:t>
            </w:r>
            <w:proofErr w:type="spellEnd"/>
            <w:r>
              <w:t xml:space="preserve"> </w:t>
            </w:r>
            <w:proofErr w:type="spellStart"/>
            <w:r>
              <w:t>koppeling</w:t>
            </w:r>
            <w:proofErr w:type="spellEnd"/>
            <w:r>
              <w:t xml:space="preserve"> (/4)</w:t>
            </w:r>
          </w:p>
        </w:tc>
        <w:tc>
          <w:tcPr>
            <w:tcW w:w="2880" w:type="dxa"/>
          </w:tcPr>
          <w:p w14:paraId="2BEADDC6" w14:textId="77777777" w:rsidR="00C521D5" w:rsidRDefault="00C521D5" w:rsidP="003E048F"/>
          <w:p w14:paraId="0A72D532" w14:textId="77777777" w:rsidR="00C521D5" w:rsidRDefault="00C521D5" w:rsidP="003E048F"/>
          <w:p w14:paraId="4E090C16" w14:textId="77777777" w:rsidR="00C521D5" w:rsidRDefault="00C521D5" w:rsidP="003E048F"/>
        </w:tc>
        <w:tc>
          <w:tcPr>
            <w:tcW w:w="2880" w:type="dxa"/>
          </w:tcPr>
          <w:p w14:paraId="4C217EAF" w14:textId="77777777" w:rsidR="00C521D5" w:rsidRDefault="00C521D5" w:rsidP="003E048F"/>
        </w:tc>
      </w:tr>
      <w:tr w:rsidR="00C521D5" w14:paraId="66B89933" w14:textId="77777777" w:rsidTr="00C521D5">
        <w:tc>
          <w:tcPr>
            <w:tcW w:w="2880" w:type="dxa"/>
          </w:tcPr>
          <w:p w14:paraId="485B5EB4" w14:textId="77777777" w:rsidR="00C521D5" w:rsidRDefault="00C521D5" w:rsidP="003E048F">
            <w:proofErr w:type="spellStart"/>
            <w:r>
              <w:t>Kritisch</w:t>
            </w:r>
            <w:proofErr w:type="spellEnd"/>
            <w:r>
              <w:t xml:space="preserve"> </w:t>
            </w:r>
            <w:proofErr w:type="spellStart"/>
            <w:r>
              <w:t>denken</w:t>
            </w:r>
            <w:proofErr w:type="spellEnd"/>
            <w:r>
              <w:t xml:space="preserve"> (/2)</w:t>
            </w:r>
          </w:p>
        </w:tc>
        <w:tc>
          <w:tcPr>
            <w:tcW w:w="2880" w:type="dxa"/>
          </w:tcPr>
          <w:p w14:paraId="57312EFD" w14:textId="77777777" w:rsidR="00C521D5" w:rsidRDefault="00C521D5" w:rsidP="003E048F"/>
          <w:p w14:paraId="2091D936" w14:textId="77777777" w:rsidR="00C521D5" w:rsidRDefault="00C521D5" w:rsidP="003E048F"/>
          <w:p w14:paraId="744D043E" w14:textId="77777777" w:rsidR="00C521D5" w:rsidRDefault="00C521D5" w:rsidP="003E048F"/>
        </w:tc>
        <w:tc>
          <w:tcPr>
            <w:tcW w:w="2880" w:type="dxa"/>
          </w:tcPr>
          <w:p w14:paraId="49A8AB18" w14:textId="77777777" w:rsidR="00C521D5" w:rsidRDefault="00C521D5" w:rsidP="003E048F"/>
        </w:tc>
      </w:tr>
      <w:tr w:rsidR="00C521D5" w14:paraId="45097D15" w14:textId="77777777" w:rsidTr="00C521D5">
        <w:tc>
          <w:tcPr>
            <w:tcW w:w="2880" w:type="dxa"/>
          </w:tcPr>
          <w:p w14:paraId="52DA1F6E" w14:textId="77777777" w:rsidR="00C521D5" w:rsidRDefault="00C521D5" w:rsidP="003E048F">
            <w:proofErr w:type="spellStart"/>
            <w:r>
              <w:t>Structuur</w:t>
            </w:r>
            <w:proofErr w:type="spellEnd"/>
            <w:r>
              <w:t xml:space="preserve"> (/2)</w:t>
            </w:r>
          </w:p>
        </w:tc>
        <w:tc>
          <w:tcPr>
            <w:tcW w:w="2880" w:type="dxa"/>
          </w:tcPr>
          <w:p w14:paraId="310DACA6" w14:textId="77777777" w:rsidR="00C521D5" w:rsidRDefault="00C521D5" w:rsidP="003E048F"/>
          <w:p w14:paraId="7CF92AB4" w14:textId="77777777" w:rsidR="00C521D5" w:rsidRDefault="00C521D5" w:rsidP="003E048F"/>
          <w:p w14:paraId="14F49A00" w14:textId="77777777" w:rsidR="00C521D5" w:rsidRDefault="00C521D5" w:rsidP="003E048F"/>
        </w:tc>
        <w:tc>
          <w:tcPr>
            <w:tcW w:w="2880" w:type="dxa"/>
          </w:tcPr>
          <w:p w14:paraId="06C4C014" w14:textId="77777777" w:rsidR="00C521D5" w:rsidRDefault="00C521D5" w:rsidP="003E048F"/>
        </w:tc>
      </w:tr>
    </w:tbl>
    <w:p w14:paraId="181062DA" w14:textId="13D2B01D" w:rsidR="00C521D5" w:rsidRPr="00C521D5" w:rsidRDefault="00C521D5" w:rsidP="00C521D5">
      <w:pPr>
        <w:pStyle w:val="Kop1"/>
        <w:rPr>
          <w:lang w:val="nl-BE"/>
        </w:rPr>
      </w:pPr>
      <w:r w:rsidRPr="00C521D5">
        <w:rPr>
          <w:lang w:val="nl-BE"/>
        </w:rPr>
        <w:t>Algemene feedback</w:t>
      </w:r>
    </w:p>
    <w:p w14:paraId="787881D7" w14:textId="14BB15CA" w:rsidR="00C521D5" w:rsidRPr="00C521D5" w:rsidRDefault="00C521D5" w:rsidP="00C521D5">
      <w:pPr>
        <w:rPr>
          <w:lang w:val="nl-BE"/>
        </w:rPr>
      </w:pPr>
      <w:r w:rsidRPr="00C521D5">
        <w:rPr>
          <w:lang w:val="nl-BE"/>
        </w:rPr>
        <w:t>Sterke punten:</w:t>
      </w:r>
    </w:p>
    <w:p w14:paraId="7A2C91FF" w14:textId="77777777" w:rsidR="00C521D5" w:rsidRPr="00C521D5" w:rsidRDefault="00C521D5" w:rsidP="00C521D5">
      <w:pPr>
        <w:rPr>
          <w:lang w:val="nl-BE"/>
        </w:rPr>
      </w:pPr>
    </w:p>
    <w:p w14:paraId="19B1229C" w14:textId="77777777" w:rsidR="00C521D5" w:rsidRPr="00C521D5" w:rsidRDefault="00C521D5" w:rsidP="00C521D5">
      <w:pPr>
        <w:rPr>
          <w:lang w:val="nl-BE"/>
        </w:rPr>
      </w:pPr>
    </w:p>
    <w:p w14:paraId="26A067F2" w14:textId="77777777" w:rsidR="00C521D5" w:rsidRPr="00C521D5" w:rsidRDefault="00C521D5" w:rsidP="00C521D5">
      <w:pPr>
        <w:rPr>
          <w:lang w:val="nl-BE"/>
        </w:rPr>
      </w:pPr>
    </w:p>
    <w:p w14:paraId="52BE254B" w14:textId="09A29825" w:rsidR="00C521D5" w:rsidRPr="00C521D5" w:rsidRDefault="00C521D5" w:rsidP="00C521D5">
      <w:pPr>
        <w:rPr>
          <w:lang w:val="nl-BE"/>
        </w:rPr>
      </w:pPr>
      <w:r w:rsidRPr="00C521D5">
        <w:rPr>
          <w:lang w:val="nl-BE"/>
        </w:rPr>
        <w:t>Werkpunten:</w:t>
      </w:r>
    </w:p>
    <w:p w14:paraId="299DDEC5" w14:textId="77777777" w:rsidR="00C521D5" w:rsidRPr="00C521D5" w:rsidRDefault="00C521D5" w:rsidP="00C521D5">
      <w:pPr>
        <w:rPr>
          <w:lang w:val="nl-BE"/>
        </w:rPr>
      </w:pPr>
    </w:p>
    <w:p w14:paraId="1A5B332B" w14:textId="77777777" w:rsidR="00C521D5" w:rsidRPr="00C521D5" w:rsidRDefault="00C521D5" w:rsidP="00C521D5">
      <w:pPr>
        <w:rPr>
          <w:lang w:val="nl-BE"/>
        </w:rPr>
      </w:pPr>
    </w:p>
    <w:p w14:paraId="60205A93" w14:textId="77777777" w:rsidR="00C521D5" w:rsidRPr="00C521D5" w:rsidRDefault="00C521D5" w:rsidP="00C521D5">
      <w:pPr>
        <w:rPr>
          <w:lang w:val="nl-BE"/>
        </w:rPr>
      </w:pPr>
    </w:p>
    <w:p w14:paraId="27C6AEC3" w14:textId="77777777" w:rsidR="00C521D5" w:rsidRPr="00C521D5" w:rsidRDefault="00C521D5" w:rsidP="00C521D5">
      <w:pPr>
        <w:rPr>
          <w:lang w:val="nl-BE"/>
        </w:rPr>
      </w:pPr>
    </w:p>
    <w:p w14:paraId="63A986BC" w14:textId="6FAD9501" w:rsidR="00C521D5" w:rsidRPr="00C521D5" w:rsidRDefault="00C521D5" w:rsidP="00C521D5">
      <w:pPr>
        <w:rPr>
          <w:lang w:val="nl-BE"/>
        </w:rPr>
      </w:pPr>
      <w:r w:rsidRPr="00C521D5">
        <w:rPr>
          <w:lang w:val="nl-BE"/>
        </w:rPr>
        <w:t>Volgende stap:</w:t>
      </w:r>
    </w:p>
    <w:p w14:paraId="64C12CDF" w14:textId="77777777" w:rsidR="00C521D5" w:rsidRPr="00C521D5" w:rsidRDefault="00C521D5" w:rsidP="00C521D5">
      <w:pPr>
        <w:rPr>
          <w:lang w:val="nl-BE"/>
        </w:rPr>
      </w:pPr>
    </w:p>
    <w:p w14:paraId="67E529BA" w14:textId="77777777" w:rsidR="00C521D5" w:rsidRPr="00C521D5" w:rsidRDefault="00C521D5" w:rsidP="00C521D5">
      <w:pPr>
        <w:rPr>
          <w:lang w:val="nl-BE"/>
        </w:rPr>
      </w:pPr>
    </w:p>
    <w:p w14:paraId="5E142DDE" w14:textId="77777777" w:rsidR="00C521D5" w:rsidRPr="00C521D5" w:rsidRDefault="00C521D5" w:rsidP="00C521D5">
      <w:pPr>
        <w:rPr>
          <w:lang w:val="nl-BE"/>
        </w:rPr>
      </w:pPr>
    </w:p>
    <w:p w14:paraId="19DB43FA" w14:textId="5AD212FE" w:rsidR="00147598" w:rsidRPr="00C521D5" w:rsidRDefault="00147598" w:rsidP="00C521D5">
      <w:pPr>
        <w:rPr>
          <w:lang w:val="nl-BE"/>
        </w:rPr>
      </w:pPr>
    </w:p>
    <w:sectPr w:rsidR="00147598" w:rsidRPr="00C521D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AE10C6"/>
    <w:multiLevelType w:val="multilevel"/>
    <w:tmpl w:val="4614F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F45F46"/>
    <w:multiLevelType w:val="multilevel"/>
    <w:tmpl w:val="97366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E6226F"/>
    <w:multiLevelType w:val="multilevel"/>
    <w:tmpl w:val="8476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1E2362"/>
    <w:multiLevelType w:val="multilevel"/>
    <w:tmpl w:val="387C7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2F78F2"/>
    <w:multiLevelType w:val="multilevel"/>
    <w:tmpl w:val="5AC6B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B14E53"/>
    <w:multiLevelType w:val="multilevel"/>
    <w:tmpl w:val="F81E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BA443B"/>
    <w:multiLevelType w:val="multilevel"/>
    <w:tmpl w:val="C26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7568767">
    <w:abstractNumId w:val="8"/>
  </w:num>
  <w:num w:numId="2" w16cid:durableId="2036467373">
    <w:abstractNumId w:val="6"/>
  </w:num>
  <w:num w:numId="3" w16cid:durableId="380904345">
    <w:abstractNumId w:val="5"/>
  </w:num>
  <w:num w:numId="4" w16cid:durableId="962153662">
    <w:abstractNumId w:val="4"/>
  </w:num>
  <w:num w:numId="5" w16cid:durableId="1861888423">
    <w:abstractNumId w:val="7"/>
  </w:num>
  <w:num w:numId="6" w16cid:durableId="683440916">
    <w:abstractNumId w:val="3"/>
  </w:num>
  <w:num w:numId="7" w16cid:durableId="313216340">
    <w:abstractNumId w:val="2"/>
  </w:num>
  <w:num w:numId="8" w16cid:durableId="1418668281">
    <w:abstractNumId w:val="1"/>
  </w:num>
  <w:num w:numId="9" w16cid:durableId="166214745">
    <w:abstractNumId w:val="0"/>
  </w:num>
  <w:num w:numId="10" w16cid:durableId="812795144">
    <w:abstractNumId w:val="12"/>
  </w:num>
  <w:num w:numId="11" w16cid:durableId="43869658">
    <w:abstractNumId w:val="15"/>
  </w:num>
  <w:num w:numId="12" w16cid:durableId="1238828265">
    <w:abstractNumId w:val="11"/>
  </w:num>
  <w:num w:numId="13" w16cid:durableId="352993960">
    <w:abstractNumId w:val="9"/>
  </w:num>
  <w:num w:numId="14" w16cid:durableId="1196309178">
    <w:abstractNumId w:val="14"/>
  </w:num>
  <w:num w:numId="15" w16cid:durableId="826019651">
    <w:abstractNumId w:val="13"/>
  </w:num>
  <w:num w:numId="16" w16cid:durableId="18223063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7598"/>
    <w:rsid w:val="0015074B"/>
    <w:rsid w:val="00170E8B"/>
    <w:rsid w:val="0029639D"/>
    <w:rsid w:val="00326F90"/>
    <w:rsid w:val="00342C00"/>
    <w:rsid w:val="004C7CD6"/>
    <w:rsid w:val="005B6FF3"/>
    <w:rsid w:val="0097159A"/>
    <w:rsid w:val="00AA1D8D"/>
    <w:rsid w:val="00B47730"/>
    <w:rsid w:val="00C521D5"/>
    <w:rsid w:val="00CB0664"/>
    <w:rsid w:val="00CB5479"/>
    <w:rsid w:val="00D70F8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8B28A6"/>
  <w14:defaultImageDpi w14:val="300"/>
  <w15:docId w15:val="{4F0AB6DE-CDE1-4E91-9F83-C900AE8D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bff66c5-45db-46ed-8b81-87959e069b90}" enabled="0" method="" siteId="{0bff66c5-45db-46ed-8b81-87959e069b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940</Words>
  <Characters>5172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Michel Janssens</cp:lastModifiedBy>
  <cp:revision>6</cp:revision>
  <dcterms:created xsi:type="dcterms:W3CDTF">2026-04-23T08:37:00Z</dcterms:created>
  <dcterms:modified xsi:type="dcterms:W3CDTF">2026-04-29T12:23:00Z</dcterms:modified>
  <cp:category/>
</cp:coreProperties>
</file>